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EDCE6" w14:textId="540A31A3" w:rsidR="00202C09" w:rsidRPr="00B921F0" w:rsidRDefault="006E1870" w:rsidP="356349E0">
      <w:pPr>
        <w:pStyle w:val="Titelstijlcentrum"/>
        <w:spacing w:line="240" w:lineRule="auto"/>
        <w:rPr>
          <w:rFonts w:asciiTheme="minorHAnsi" w:hAnsiTheme="minorHAnsi" w:cstheme="minorBidi"/>
          <w:sz w:val="22"/>
          <w:szCs w:val="22"/>
        </w:rPr>
      </w:pPr>
      <w:r w:rsidRPr="356349E0">
        <w:rPr>
          <w:rFonts w:asciiTheme="minorHAnsi" w:hAnsiTheme="minorHAnsi" w:cstheme="minorBidi"/>
          <w:sz w:val="22"/>
          <w:szCs w:val="22"/>
        </w:rPr>
        <w:t>wachtkamerovereenkomst</w:t>
      </w:r>
      <w:r w:rsidR="00D96E0A" w:rsidRPr="356349E0">
        <w:rPr>
          <w:rFonts w:asciiTheme="minorHAnsi" w:hAnsiTheme="minorHAnsi" w:cstheme="minorBidi"/>
          <w:sz w:val="22"/>
          <w:szCs w:val="22"/>
        </w:rPr>
        <w:t xml:space="preserve"> </w:t>
      </w:r>
      <w:r w:rsidR="00AC0728" w:rsidRPr="356349E0">
        <w:rPr>
          <w:rFonts w:asciiTheme="minorHAnsi" w:hAnsiTheme="minorHAnsi" w:cstheme="minorBidi"/>
          <w:sz w:val="22"/>
          <w:szCs w:val="22"/>
        </w:rPr>
        <w:t xml:space="preserve"> </w:t>
      </w:r>
      <w:r w:rsidR="003B6BFC" w:rsidRPr="356349E0">
        <w:rPr>
          <w:rFonts w:asciiTheme="minorHAnsi" w:hAnsiTheme="minorHAnsi" w:cstheme="minorBidi"/>
          <w:sz w:val="22"/>
          <w:szCs w:val="22"/>
        </w:rPr>
        <w:t>dijkvernageling gnephoek</w:t>
      </w:r>
    </w:p>
    <w:p w14:paraId="672A6659" w14:textId="77777777" w:rsidR="009754EF" w:rsidRPr="00B921F0" w:rsidRDefault="009754EF" w:rsidP="00B921F0">
      <w:pPr>
        <w:spacing w:line="240" w:lineRule="auto"/>
        <w:rPr>
          <w:rFonts w:asciiTheme="minorHAnsi" w:hAnsiTheme="minorHAnsi" w:cstheme="minorHAnsi"/>
          <w:b/>
          <w:sz w:val="22"/>
          <w:szCs w:val="22"/>
        </w:rPr>
      </w:pPr>
    </w:p>
    <w:p w14:paraId="7F4344CA" w14:textId="77777777" w:rsidR="004D192F" w:rsidRPr="00B921F0" w:rsidRDefault="006E1870" w:rsidP="356349E0">
      <w:pPr>
        <w:spacing w:line="240" w:lineRule="auto"/>
        <w:rPr>
          <w:rFonts w:asciiTheme="minorHAnsi" w:hAnsiTheme="minorHAnsi" w:cstheme="minorBidi"/>
          <w:b/>
          <w:bCs/>
          <w:sz w:val="22"/>
          <w:szCs w:val="22"/>
        </w:rPr>
      </w:pPr>
      <w:r w:rsidRPr="356349E0">
        <w:rPr>
          <w:rFonts w:asciiTheme="minorHAnsi" w:hAnsiTheme="minorHAnsi" w:cstheme="minorBidi"/>
          <w:b/>
          <w:bCs/>
          <w:sz w:val="22"/>
          <w:szCs w:val="22"/>
        </w:rPr>
        <w:t>Ondergetekenden</w:t>
      </w:r>
    </w:p>
    <w:p w14:paraId="255A723E" w14:textId="77777777" w:rsidR="00D96E0A" w:rsidRPr="00B921F0" w:rsidRDefault="00D96E0A" w:rsidP="00B921F0">
      <w:pPr>
        <w:pStyle w:val="Lijstalinea"/>
        <w:numPr>
          <w:ilvl w:val="0"/>
          <w:numId w:val="15"/>
        </w:numPr>
        <w:spacing w:line="240" w:lineRule="auto"/>
        <w:rPr>
          <w:rFonts w:asciiTheme="minorHAnsi" w:hAnsiTheme="minorHAnsi" w:cstheme="minorHAnsi"/>
          <w:sz w:val="22"/>
          <w:szCs w:val="22"/>
        </w:rPr>
      </w:pPr>
      <w:r w:rsidRPr="00B921F0">
        <w:rPr>
          <w:rFonts w:asciiTheme="minorHAnsi" w:hAnsiTheme="minorHAnsi" w:cstheme="minorHAnsi"/>
          <w:sz w:val="22"/>
          <w:szCs w:val="22"/>
        </w:rPr>
        <w:t xml:space="preserve">de publiekrechtelijke rechtspersoon het </w:t>
      </w:r>
      <w:r w:rsidRPr="00B921F0">
        <w:rPr>
          <w:rFonts w:asciiTheme="minorHAnsi" w:hAnsiTheme="minorHAnsi" w:cstheme="minorHAnsi"/>
          <w:b/>
          <w:bCs/>
          <w:sz w:val="22"/>
          <w:szCs w:val="22"/>
          <w:u w:val="single"/>
        </w:rPr>
        <w:t>hoogheemraadschap van Rijnland</w:t>
      </w:r>
      <w:r w:rsidRPr="00B921F0">
        <w:rPr>
          <w:rFonts w:asciiTheme="minorHAnsi" w:hAnsiTheme="minorHAnsi" w:cstheme="minorHAnsi"/>
          <w:sz w:val="22"/>
          <w:szCs w:val="22"/>
        </w:rPr>
        <w:t xml:space="preserve">, gevestigd te Archimedesweg 1, te (2333 CM) Leiden, te dezen rechtsgeldig vertegenwoordigd door ___________________, in de functie van________, daarmee uitvoering gevend aan het besluit van dijkgraaf en hoogheemraden van d.d.__________________________.                     </w:t>
      </w:r>
    </w:p>
    <w:p w14:paraId="7969402A" w14:textId="77777777" w:rsidR="004D192F"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ab/>
      </w:r>
      <w:r w:rsidRPr="00B921F0">
        <w:rPr>
          <w:rFonts w:asciiTheme="minorHAnsi" w:hAnsiTheme="minorHAnsi" w:cstheme="minorHAnsi"/>
          <w:sz w:val="22"/>
          <w:szCs w:val="22"/>
        </w:rPr>
        <w:tab/>
        <w:t>hierna te noemen: de “</w:t>
      </w:r>
      <w:r w:rsidRPr="00B921F0">
        <w:rPr>
          <w:rFonts w:asciiTheme="minorHAnsi" w:hAnsiTheme="minorHAnsi" w:cstheme="minorHAnsi"/>
          <w:b/>
          <w:bCs/>
          <w:sz w:val="22"/>
          <w:szCs w:val="22"/>
        </w:rPr>
        <w:t>Opdrachtgever</w:t>
      </w:r>
      <w:r w:rsidRPr="00B921F0">
        <w:rPr>
          <w:rFonts w:asciiTheme="minorHAnsi" w:hAnsiTheme="minorHAnsi" w:cstheme="minorHAnsi"/>
          <w:sz w:val="22"/>
          <w:szCs w:val="22"/>
        </w:rPr>
        <w:t>”;</w:t>
      </w:r>
      <w:r w:rsidRPr="00B921F0">
        <w:rPr>
          <w:rFonts w:asciiTheme="minorHAnsi" w:hAnsiTheme="minorHAnsi" w:cstheme="minorHAnsi"/>
          <w:sz w:val="22"/>
          <w:szCs w:val="22"/>
        </w:rPr>
        <w:br/>
      </w:r>
    </w:p>
    <w:p w14:paraId="3BFEC17F" w14:textId="77777777" w:rsidR="00D96E0A" w:rsidRPr="00B921F0" w:rsidRDefault="00D96E0A" w:rsidP="00B921F0">
      <w:pPr>
        <w:pStyle w:val="Lijstalinea"/>
        <w:numPr>
          <w:ilvl w:val="0"/>
          <w:numId w:val="15"/>
        </w:numPr>
        <w:spacing w:line="240" w:lineRule="auto"/>
        <w:rPr>
          <w:rFonts w:asciiTheme="minorHAnsi" w:hAnsiTheme="minorHAnsi" w:cstheme="minorHAnsi"/>
          <w:sz w:val="22"/>
          <w:szCs w:val="22"/>
        </w:rPr>
      </w:pPr>
      <w:r w:rsidRPr="00B921F0">
        <w:rPr>
          <w:rFonts w:asciiTheme="minorHAnsi" w:hAnsiTheme="minorHAnsi" w:cstheme="minorHAnsi"/>
          <w:sz w:val="22"/>
          <w:szCs w:val="22"/>
        </w:rPr>
        <w:t>(</w:t>
      </w:r>
      <w:r w:rsidR="009A4B5C" w:rsidRPr="00B921F0">
        <w:rPr>
          <w:rFonts w:asciiTheme="minorHAnsi" w:hAnsiTheme="minorHAnsi" w:cstheme="minorHAnsi"/>
          <w:b/>
          <w:bCs/>
          <w:sz w:val="22"/>
          <w:szCs w:val="22"/>
          <w:u w:val="single"/>
        </w:rPr>
        <w:t>naam</w:t>
      </w:r>
      <w:r w:rsidRPr="00B921F0">
        <w:rPr>
          <w:rFonts w:asciiTheme="minorHAnsi" w:hAnsiTheme="minorHAnsi" w:cstheme="minorHAnsi"/>
          <w:sz w:val="22"/>
          <w:szCs w:val="22"/>
        </w:rPr>
        <w:t>), gevestigd aan de _________ te (postcode)_______ ingeschreven in het Handelsregister van de Kamer van Koophandel onder nummer:_________, te dezen rechtsgeldig vertegenwoordigd door _________ in de  functie van______________;</w:t>
      </w:r>
      <w:r w:rsidRPr="00B921F0">
        <w:rPr>
          <w:rFonts w:asciiTheme="minorHAnsi" w:hAnsiTheme="minorHAnsi" w:cstheme="minorHAnsi"/>
          <w:sz w:val="22"/>
          <w:szCs w:val="22"/>
        </w:rPr>
        <w:br/>
        <w:t>hierna te noemen: de “</w:t>
      </w:r>
      <w:r w:rsidR="00317451" w:rsidRPr="00B921F0">
        <w:rPr>
          <w:rFonts w:asciiTheme="minorHAnsi" w:hAnsiTheme="minorHAnsi" w:cstheme="minorHAnsi"/>
          <w:b/>
          <w:bCs/>
          <w:sz w:val="22"/>
          <w:szCs w:val="22"/>
        </w:rPr>
        <w:t xml:space="preserve">Inschrijver </w:t>
      </w:r>
      <w:r w:rsidRPr="00B921F0">
        <w:rPr>
          <w:rFonts w:asciiTheme="minorHAnsi" w:hAnsiTheme="minorHAnsi" w:cstheme="minorHAnsi"/>
          <w:b/>
          <w:bCs/>
          <w:sz w:val="22"/>
          <w:szCs w:val="22"/>
        </w:rPr>
        <w:t>II</w:t>
      </w:r>
      <w:r w:rsidRPr="00B921F0">
        <w:rPr>
          <w:rFonts w:asciiTheme="minorHAnsi" w:hAnsiTheme="minorHAnsi" w:cstheme="minorHAnsi"/>
          <w:sz w:val="22"/>
          <w:szCs w:val="22"/>
        </w:rPr>
        <w:t>”;</w:t>
      </w:r>
      <w:r w:rsidRPr="00B921F0">
        <w:rPr>
          <w:rFonts w:asciiTheme="minorHAnsi" w:hAnsiTheme="minorHAnsi" w:cstheme="minorHAnsi"/>
          <w:sz w:val="22"/>
          <w:szCs w:val="22"/>
        </w:rPr>
        <w:br/>
      </w:r>
    </w:p>
    <w:p w14:paraId="29304456" w14:textId="77777777" w:rsidR="004D192F" w:rsidRPr="00B921F0" w:rsidRDefault="00D96E0A" w:rsidP="00B921F0">
      <w:pPr>
        <w:pStyle w:val="Lijstalinea"/>
        <w:numPr>
          <w:ilvl w:val="0"/>
          <w:numId w:val="15"/>
        </w:numPr>
        <w:spacing w:line="240" w:lineRule="auto"/>
        <w:rPr>
          <w:rFonts w:asciiTheme="minorHAnsi" w:hAnsiTheme="minorHAnsi" w:cstheme="minorHAnsi"/>
          <w:sz w:val="22"/>
          <w:szCs w:val="22"/>
        </w:rPr>
      </w:pPr>
      <w:r w:rsidRPr="00B921F0">
        <w:rPr>
          <w:rFonts w:asciiTheme="minorHAnsi" w:hAnsiTheme="minorHAnsi" w:cstheme="minorHAnsi"/>
          <w:sz w:val="22"/>
          <w:szCs w:val="22"/>
        </w:rPr>
        <w:t>(</w:t>
      </w:r>
      <w:r w:rsidR="009A4B5C" w:rsidRPr="00B921F0">
        <w:rPr>
          <w:rFonts w:asciiTheme="minorHAnsi" w:hAnsiTheme="minorHAnsi" w:cstheme="minorHAnsi"/>
          <w:b/>
          <w:bCs/>
          <w:sz w:val="22"/>
          <w:szCs w:val="22"/>
          <w:u w:val="single"/>
        </w:rPr>
        <w:t>naam</w:t>
      </w:r>
      <w:r w:rsidR="009A4B5C" w:rsidRPr="00B921F0">
        <w:rPr>
          <w:rFonts w:asciiTheme="minorHAnsi" w:hAnsiTheme="minorHAnsi" w:cstheme="minorHAnsi"/>
          <w:sz w:val="22"/>
          <w:szCs w:val="22"/>
        </w:rPr>
        <w:t>)</w:t>
      </w:r>
      <w:r w:rsidRPr="00B921F0">
        <w:rPr>
          <w:rFonts w:asciiTheme="minorHAnsi" w:hAnsiTheme="minorHAnsi" w:cstheme="minorHAnsi"/>
          <w:sz w:val="22"/>
          <w:szCs w:val="22"/>
        </w:rPr>
        <w:t>, gevestigd aan de _________ te (postcode)_______ ingeschreven in het Handelsregister van de Kamer van Koophandel onder nummer:_________, te dezen rechtsgeldig vertegenwoordigd door _________ in de  functie van______________;</w:t>
      </w:r>
      <w:r w:rsidRPr="00B921F0">
        <w:rPr>
          <w:rFonts w:asciiTheme="minorHAnsi" w:hAnsiTheme="minorHAnsi" w:cstheme="minorHAnsi"/>
          <w:sz w:val="22"/>
          <w:szCs w:val="22"/>
        </w:rPr>
        <w:br/>
        <w:t>hierna te noemen: de “</w:t>
      </w:r>
      <w:r w:rsidR="00317451" w:rsidRPr="00B921F0">
        <w:rPr>
          <w:rFonts w:asciiTheme="minorHAnsi" w:hAnsiTheme="minorHAnsi" w:cstheme="minorHAnsi"/>
          <w:b/>
          <w:bCs/>
          <w:sz w:val="22"/>
          <w:szCs w:val="22"/>
        </w:rPr>
        <w:t>Inschrijver</w:t>
      </w:r>
      <w:r w:rsidR="00B921F0" w:rsidRPr="00B921F0">
        <w:rPr>
          <w:rFonts w:asciiTheme="minorHAnsi" w:hAnsiTheme="minorHAnsi" w:cstheme="minorHAnsi"/>
          <w:b/>
          <w:bCs/>
          <w:sz w:val="22"/>
          <w:szCs w:val="22"/>
        </w:rPr>
        <w:t xml:space="preserve"> </w:t>
      </w:r>
      <w:r w:rsidRPr="00B921F0">
        <w:rPr>
          <w:rFonts w:asciiTheme="minorHAnsi" w:hAnsiTheme="minorHAnsi" w:cstheme="minorHAnsi"/>
          <w:b/>
          <w:bCs/>
          <w:sz w:val="22"/>
          <w:szCs w:val="22"/>
        </w:rPr>
        <w:t>III</w:t>
      </w:r>
      <w:r w:rsidRPr="00B921F0">
        <w:rPr>
          <w:rFonts w:asciiTheme="minorHAnsi" w:hAnsiTheme="minorHAnsi" w:cstheme="minorHAnsi"/>
          <w:sz w:val="22"/>
          <w:szCs w:val="22"/>
        </w:rPr>
        <w:t>”;</w:t>
      </w:r>
    </w:p>
    <w:p w14:paraId="0A37501D" w14:textId="77777777" w:rsidR="00D96E0A" w:rsidRPr="00B921F0" w:rsidRDefault="00D96E0A" w:rsidP="00B921F0">
      <w:pPr>
        <w:spacing w:line="240" w:lineRule="auto"/>
        <w:rPr>
          <w:rFonts w:asciiTheme="minorHAnsi" w:hAnsiTheme="minorHAnsi" w:cstheme="minorHAnsi"/>
          <w:sz w:val="22"/>
          <w:szCs w:val="22"/>
        </w:rPr>
      </w:pPr>
    </w:p>
    <w:p w14:paraId="09D09BCD" w14:textId="77777777" w:rsidR="00D96E0A" w:rsidRPr="00B921F0" w:rsidRDefault="00D96E0A" w:rsidP="00B921F0">
      <w:pPr>
        <w:pStyle w:val="Lijstalinea"/>
        <w:numPr>
          <w:ilvl w:val="0"/>
          <w:numId w:val="15"/>
        </w:numPr>
        <w:spacing w:line="240" w:lineRule="auto"/>
        <w:rPr>
          <w:rFonts w:asciiTheme="minorHAnsi" w:hAnsiTheme="minorHAnsi" w:cstheme="minorHAnsi"/>
          <w:sz w:val="22"/>
          <w:szCs w:val="22"/>
        </w:rPr>
      </w:pPr>
      <w:r w:rsidRPr="00B921F0">
        <w:rPr>
          <w:rFonts w:asciiTheme="minorHAnsi" w:hAnsiTheme="minorHAnsi" w:cstheme="minorHAnsi"/>
          <w:sz w:val="22"/>
          <w:szCs w:val="22"/>
        </w:rPr>
        <w:t>(</w:t>
      </w:r>
      <w:r w:rsidR="009A4B5C" w:rsidRPr="00B921F0">
        <w:rPr>
          <w:rFonts w:asciiTheme="minorHAnsi" w:hAnsiTheme="minorHAnsi" w:cstheme="minorHAnsi"/>
          <w:b/>
          <w:bCs/>
          <w:sz w:val="22"/>
          <w:szCs w:val="22"/>
          <w:u w:val="single"/>
        </w:rPr>
        <w:t>naam</w:t>
      </w:r>
      <w:r w:rsidRPr="00B921F0">
        <w:rPr>
          <w:rFonts w:asciiTheme="minorHAnsi" w:hAnsiTheme="minorHAnsi" w:cstheme="minorHAnsi"/>
          <w:sz w:val="22"/>
          <w:szCs w:val="22"/>
        </w:rPr>
        <w:t>), gevestigd aan de _________ te (postcode)_______ ingeschreven in het Handelsregister van de Kamer van Koophandel onder nummer:_________, te dezen rechtsgeldig vertegenwoordigd door _________ in de  functie van______________;</w:t>
      </w:r>
      <w:r w:rsidRPr="00B921F0">
        <w:rPr>
          <w:rFonts w:asciiTheme="minorHAnsi" w:hAnsiTheme="minorHAnsi" w:cstheme="minorHAnsi"/>
          <w:sz w:val="22"/>
          <w:szCs w:val="22"/>
        </w:rPr>
        <w:br/>
        <w:t>hierna te noemen: de “</w:t>
      </w:r>
      <w:r w:rsidR="00317451" w:rsidRPr="00B921F0">
        <w:rPr>
          <w:rFonts w:asciiTheme="minorHAnsi" w:hAnsiTheme="minorHAnsi" w:cstheme="minorHAnsi"/>
          <w:b/>
          <w:bCs/>
          <w:sz w:val="22"/>
          <w:szCs w:val="22"/>
        </w:rPr>
        <w:t xml:space="preserve">Inschrijver </w:t>
      </w:r>
      <w:r w:rsidRPr="00B921F0">
        <w:rPr>
          <w:rFonts w:asciiTheme="minorHAnsi" w:hAnsiTheme="minorHAnsi" w:cstheme="minorHAnsi"/>
          <w:b/>
          <w:bCs/>
          <w:sz w:val="22"/>
          <w:szCs w:val="22"/>
        </w:rPr>
        <w:t>IV</w:t>
      </w:r>
      <w:r w:rsidRPr="00B921F0">
        <w:rPr>
          <w:rFonts w:asciiTheme="minorHAnsi" w:hAnsiTheme="minorHAnsi" w:cstheme="minorHAnsi"/>
          <w:sz w:val="22"/>
          <w:szCs w:val="22"/>
        </w:rPr>
        <w:t>”;</w:t>
      </w:r>
      <w:r w:rsidRPr="00B921F0">
        <w:rPr>
          <w:rFonts w:asciiTheme="minorHAnsi" w:hAnsiTheme="minorHAnsi" w:cstheme="minorHAnsi"/>
          <w:sz w:val="22"/>
          <w:szCs w:val="22"/>
        </w:rPr>
        <w:br/>
      </w:r>
    </w:p>
    <w:p w14:paraId="0EE012CE" w14:textId="77777777" w:rsidR="00D96E0A" w:rsidRPr="00B921F0" w:rsidRDefault="00D96E0A" w:rsidP="00B921F0">
      <w:pPr>
        <w:pStyle w:val="Lijstalinea"/>
        <w:numPr>
          <w:ilvl w:val="0"/>
          <w:numId w:val="15"/>
        </w:numPr>
        <w:spacing w:line="240" w:lineRule="auto"/>
        <w:rPr>
          <w:rFonts w:asciiTheme="minorHAnsi" w:hAnsiTheme="minorHAnsi" w:cstheme="minorHAnsi"/>
          <w:sz w:val="22"/>
          <w:szCs w:val="22"/>
        </w:rPr>
      </w:pPr>
      <w:r w:rsidRPr="00B921F0">
        <w:rPr>
          <w:rFonts w:asciiTheme="minorHAnsi" w:hAnsiTheme="minorHAnsi" w:cstheme="minorHAnsi"/>
          <w:sz w:val="22"/>
          <w:szCs w:val="22"/>
        </w:rPr>
        <w:t>(</w:t>
      </w:r>
      <w:r w:rsidR="009A4B5C" w:rsidRPr="00B921F0">
        <w:rPr>
          <w:rFonts w:asciiTheme="minorHAnsi" w:hAnsiTheme="minorHAnsi" w:cstheme="minorHAnsi"/>
          <w:b/>
          <w:bCs/>
          <w:sz w:val="22"/>
          <w:szCs w:val="22"/>
          <w:u w:val="single"/>
        </w:rPr>
        <w:t>naam</w:t>
      </w:r>
      <w:r w:rsidRPr="00B921F0">
        <w:rPr>
          <w:rFonts w:asciiTheme="minorHAnsi" w:hAnsiTheme="minorHAnsi" w:cstheme="minorHAnsi"/>
          <w:sz w:val="22"/>
          <w:szCs w:val="22"/>
        </w:rPr>
        <w:t>), gevestigd aan de _________ te (postcode)_______ ingeschreven in het Handelsregister van de Kamer van Koophandel onder nummer:_________, te dezen rechtsgeldig vertegenwoordigd door _________ in de  functie van______________;</w:t>
      </w:r>
    </w:p>
    <w:p w14:paraId="3B6683FA"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ab/>
      </w:r>
      <w:r w:rsidRPr="00B921F0">
        <w:rPr>
          <w:rFonts w:asciiTheme="minorHAnsi" w:hAnsiTheme="minorHAnsi" w:cstheme="minorHAnsi"/>
          <w:sz w:val="22"/>
          <w:szCs w:val="22"/>
        </w:rPr>
        <w:tab/>
        <w:t>hierna te noemen: de “</w:t>
      </w:r>
      <w:r w:rsidR="00317451" w:rsidRPr="00B921F0">
        <w:rPr>
          <w:rFonts w:asciiTheme="minorHAnsi" w:hAnsiTheme="minorHAnsi" w:cstheme="minorHAnsi"/>
          <w:b/>
          <w:bCs/>
          <w:sz w:val="22"/>
          <w:szCs w:val="22"/>
        </w:rPr>
        <w:t xml:space="preserve">Inschrijver </w:t>
      </w:r>
      <w:r w:rsidRPr="00B921F0">
        <w:rPr>
          <w:rFonts w:asciiTheme="minorHAnsi" w:hAnsiTheme="minorHAnsi" w:cstheme="minorHAnsi"/>
          <w:b/>
          <w:bCs/>
          <w:sz w:val="22"/>
          <w:szCs w:val="22"/>
        </w:rPr>
        <w:t>V</w:t>
      </w:r>
      <w:r w:rsidRPr="00B921F0">
        <w:rPr>
          <w:rFonts w:asciiTheme="minorHAnsi" w:hAnsiTheme="minorHAnsi" w:cstheme="minorHAnsi"/>
          <w:sz w:val="22"/>
          <w:szCs w:val="22"/>
        </w:rPr>
        <w:t>”;</w:t>
      </w:r>
    </w:p>
    <w:p w14:paraId="5DAB6C7B" w14:textId="77777777" w:rsidR="00D96E0A" w:rsidRPr="00B921F0" w:rsidRDefault="00D96E0A" w:rsidP="00B921F0">
      <w:pPr>
        <w:spacing w:line="240" w:lineRule="auto"/>
        <w:rPr>
          <w:rFonts w:asciiTheme="minorHAnsi" w:hAnsiTheme="minorHAnsi" w:cstheme="minorHAnsi"/>
          <w:sz w:val="22"/>
          <w:szCs w:val="22"/>
        </w:rPr>
      </w:pPr>
    </w:p>
    <w:p w14:paraId="085488B6" w14:textId="77777777" w:rsidR="004D192F" w:rsidRPr="00B921F0" w:rsidRDefault="006E1870"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Bovenstaande partijen hiern</w:t>
      </w:r>
      <w:r w:rsidR="00D96E0A" w:rsidRPr="00B921F0">
        <w:rPr>
          <w:rFonts w:asciiTheme="minorHAnsi" w:hAnsiTheme="minorHAnsi" w:cstheme="minorHAnsi"/>
          <w:sz w:val="22"/>
          <w:szCs w:val="22"/>
        </w:rPr>
        <w:t>a individueel aangeduid als “</w:t>
      </w:r>
      <w:r w:rsidR="00D96E0A" w:rsidRPr="00B921F0">
        <w:rPr>
          <w:rFonts w:asciiTheme="minorHAnsi" w:hAnsiTheme="minorHAnsi" w:cstheme="minorHAnsi"/>
          <w:b/>
          <w:bCs/>
          <w:sz w:val="22"/>
          <w:szCs w:val="22"/>
        </w:rPr>
        <w:t>Partij”</w:t>
      </w:r>
      <w:r w:rsidR="00D96E0A" w:rsidRPr="00B921F0">
        <w:rPr>
          <w:rFonts w:asciiTheme="minorHAnsi" w:hAnsiTheme="minorHAnsi" w:cstheme="minorHAnsi"/>
          <w:sz w:val="22"/>
          <w:szCs w:val="22"/>
        </w:rPr>
        <w:t xml:space="preserve"> of gezamenlijk als “</w:t>
      </w:r>
      <w:r w:rsidR="00D96E0A" w:rsidRPr="00B921F0">
        <w:rPr>
          <w:rFonts w:asciiTheme="minorHAnsi" w:hAnsiTheme="minorHAnsi" w:cstheme="minorHAnsi"/>
          <w:b/>
          <w:bCs/>
          <w:sz w:val="22"/>
          <w:szCs w:val="22"/>
        </w:rPr>
        <w:t>Partijen”</w:t>
      </w:r>
      <w:r w:rsidR="00D96E0A" w:rsidRPr="00B921F0">
        <w:rPr>
          <w:rFonts w:asciiTheme="minorHAnsi" w:hAnsiTheme="minorHAnsi" w:cstheme="minorHAnsi"/>
          <w:sz w:val="22"/>
          <w:szCs w:val="22"/>
        </w:rPr>
        <w:t>;</w:t>
      </w:r>
    </w:p>
    <w:p w14:paraId="02EB378F" w14:textId="77777777" w:rsidR="004D192F" w:rsidRPr="00B921F0" w:rsidRDefault="004D192F" w:rsidP="00B921F0">
      <w:pPr>
        <w:spacing w:line="240" w:lineRule="auto"/>
        <w:rPr>
          <w:rFonts w:asciiTheme="minorHAnsi" w:hAnsiTheme="minorHAnsi" w:cstheme="minorHAnsi"/>
          <w:sz w:val="22"/>
          <w:szCs w:val="22"/>
        </w:rPr>
      </w:pPr>
    </w:p>
    <w:p w14:paraId="209DC50C" w14:textId="77777777" w:rsidR="004D192F" w:rsidRPr="00B921F0" w:rsidRDefault="006E1870" w:rsidP="00B921F0">
      <w:pPr>
        <w:spacing w:line="240" w:lineRule="auto"/>
        <w:rPr>
          <w:rFonts w:asciiTheme="minorHAnsi" w:hAnsiTheme="minorHAnsi" w:cstheme="minorHAnsi"/>
          <w:b/>
          <w:sz w:val="22"/>
          <w:szCs w:val="22"/>
        </w:rPr>
      </w:pPr>
      <w:r w:rsidRPr="00B921F0">
        <w:rPr>
          <w:rFonts w:asciiTheme="minorHAnsi" w:hAnsiTheme="minorHAnsi" w:cstheme="minorHAnsi"/>
          <w:b/>
          <w:sz w:val="22"/>
          <w:szCs w:val="22"/>
        </w:rPr>
        <w:t>In aanmerking nemende</w:t>
      </w:r>
      <w:r w:rsidR="00D96E0A" w:rsidRPr="00B921F0">
        <w:rPr>
          <w:rFonts w:asciiTheme="minorHAnsi" w:hAnsiTheme="minorHAnsi" w:cstheme="minorHAnsi"/>
          <w:b/>
          <w:sz w:val="22"/>
          <w:szCs w:val="22"/>
        </w:rPr>
        <w:t xml:space="preserve"> dat:</w:t>
      </w:r>
    </w:p>
    <w:p w14:paraId="2C19D1DC" w14:textId="77777777" w:rsidR="004D192F" w:rsidRPr="00B921F0" w:rsidRDefault="006E1870" w:rsidP="00B921F0">
      <w:pPr>
        <w:pStyle w:val="Lijstalinea"/>
        <w:numPr>
          <w:ilvl w:val="0"/>
          <w:numId w:val="12"/>
        </w:numPr>
        <w:spacing w:line="240" w:lineRule="auto"/>
        <w:rPr>
          <w:rFonts w:asciiTheme="minorHAnsi" w:hAnsiTheme="minorHAnsi" w:cstheme="minorHAnsi"/>
          <w:b/>
          <w:sz w:val="22"/>
          <w:szCs w:val="22"/>
        </w:rPr>
      </w:pPr>
      <w:r w:rsidRPr="00B921F0">
        <w:rPr>
          <w:rFonts w:asciiTheme="minorHAnsi" w:hAnsiTheme="minorHAnsi" w:cstheme="minorHAnsi"/>
          <w:sz w:val="22"/>
          <w:szCs w:val="22"/>
        </w:rPr>
        <w:t xml:space="preserve">dat de Opdrachtgever voor </w:t>
      </w:r>
      <w:r w:rsidR="00D27E5C" w:rsidRPr="00B921F0">
        <w:rPr>
          <w:rFonts w:asciiTheme="minorHAnsi" w:hAnsiTheme="minorHAnsi" w:cstheme="minorHAnsi"/>
          <w:sz w:val="22"/>
          <w:szCs w:val="22"/>
        </w:rPr>
        <w:t xml:space="preserve">de bouwteamfase </w:t>
      </w:r>
      <w:r w:rsidR="00F9259A">
        <w:rPr>
          <w:rFonts w:asciiTheme="minorHAnsi" w:hAnsiTheme="minorHAnsi" w:cstheme="minorHAnsi"/>
          <w:sz w:val="22"/>
          <w:szCs w:val="22"/>
        </w:rPr>
        <w:t>in verband  met ……………..</w:t>
      </w:r>
      <w:r w:rsidR="00F9259A">
        <w:rPr>
          <w:rFonts w:asciiTheme="minorHAnsi" w:hAnsiTheme="minorHAnsi" w:cstheme="minorHAnsi"/>
          <w:sz w:val="22"/>
          <w:szCs w:val="22"/>
        </w:rPr>
        <w:br/>
      </w:r>
      <w:r w:rsidR="00D96E0A" w:rsidRPr="00B921F0">
        <w:rPr>
          <w:rFonts w:asciiTheme="minorHAnsi" w:hAnsiTheme="minorHAnsi" w:cstheme="minorHAnsi"/>
          <w:sz w:val="22"/>
          <w:szCs w:val="22"/>
        </w:rPr>
        <w:t>(hierna: “</w:t>
      </w:r>
      <w:r w:rsidR="00D96E0A" w:rsidRPr="00B921F0">
        <w:rPr>
          <w:rFonts w:asciiTheme="minorHAnsi" w:hAnsiTheme="minorHAnsi" w:cstheme="minorHAnsi"/>
          <w:b/>
          <w:bCs/>
          <w:sz w:val="22"/>
          <w:szCs w:val="22"/>
        </w:rPr>
        <w:t>Project</w:t>
      </w:r>
      <w:r w:rsidR="00F9259A">
        <w:rPr>
          <w:rFonts w:asciiTheme="minorHAnsi" w:hAnsiTheme="minorHAnsi" w:cstheme="minorHAnsi"/>
          <w:b/>
          <w:bCs/>
          <w:sz w:val="22"/>
          <w:szCs w:val="22"/>
        </w:rPr>
        <w:t xml:space="preserve"> </w:t>
      </w:r>
      <w:r w:rsidR="005C64CC">
        <w:rPr>
          <w:rFonts w:asciiTheme="minorHAnsi" w:hAnsiTheme="minorHAnsi" w:cstheme="minorHAnsi"/>
          <w:b/>
          <w:bCs/>
          <w:sz w:val="22"/>
          <w:szCs w:val="22"/>
        </w:rPr>
        <w:t>___</w:t>
      </w:r>
      <w:r w:rsidR="00D96E0A" w:rsidRPr="00B921F0">
        <w:rPr>
          <w:rFonts w:asciiTheme="minorHAnsi" w:hAnsiTheme="minorHAnsi" w:cstheme="minorHAnsi"/>
          <w:sz w:val="22"/>
          <w:szCs w:val="22"/>
        </w:rPr>
        <w:t>”)</w:t>
      </w:r>
      <w:r w:rsidR="00905B9B" w:rsidRPr="00B921F0">
        <w:rPr>
          <w:rFonts w:asciiTheme="minorHAnsi" w:hAnsiTheme="minorHAnsi" w:cstheme="minorHAnsi"/>
          <w:sz w:val="22"/>
          <w:szCs w:val="22"/>
        </w:rPr>
        <w:t xml:space="preserve"> </w:t>
      </w:r>
      <w:r w:rsidRPr="00B921F0">
        <w:rPr>
          <w:rFonts w:asciiTheme="minorHAnsi" w:hAnsiTheme="minorHAnsi" w:cstheme="minorHAnsi"/>
          <w:sz w:val="22"/>
          <w:szCs w:val="22"/>
        </w:rPr>
        <w:t>een Europese aanbestedingsprocedure</w:t>
      </w:r>
      <w:r w:rsidR="009929A9" w:rsidRPr="00B921F0">
        <w:rPr>
          <w:rFonts w:asciiTheme="minorHAnsi" w:hAnsiTheme="minorHAnsi" w:cstheme="minorHAnsi"/>
          <w:sz w:val="22"/>
          <w:szCs w:val="22"/>
        </w:rPr>
        <w:t xml:space="preserve"> </w:t>
      </w:r>
      <w:r w:rsidRPr="00B921F0">
        <w:rPr>
          <w:rFonts w:asciiTheme="minorHAnsi" w:hAnsiTheme="minorHAnsi" w:cstheme="minorHAnsi"/>
          <w:sz w:val="22"/>
          <w:szCs w:val="22"/>
        </w:rPr>
        <w:t xml:space="preserve">conform de Aanbestedingswet </w:t>
      </w:r>
      <w:r w:rsidR="00D96E0A" w:rsidRPr="00B921F0">
        <w:rPr>
          <w:rFonts w:asciiTheme="minorHAnsi" w:hAnsiTheme="minorHAnsi" w:cstheme="minorHAnsi"/>
          <w:sz w:val="22"/>
          <w:szCs w:val="22"/>
        </w:rPr>
        <w:t>2012 (hierna: “</w:t>
      </w:r>
      <w:r w:rsidR="00D96E0A" w:rsidRPr="00B921F0">
        <w:rPr>
          <w:rFonts w:asciiTheme="minorHAnsi" w:hAnsiTheme="minorHAnsi" w:cstheme="minorHAnsi"/>
          <w:b/>
          <w:bCs/>
          <w:sz w:val="22"/>
          <w:szCs w:val="22"/>
        </w:rPr>
        <w:t>AW 2012</w:t>
      </w:r>
      <w:r w:rsidR="00D96E0A" w:rsidRPr="00B921F0">
        <w:rPr>
          <w:rFonts w:asciiTheme="minorHAnsi" w:hAnsiTheme="minorHAnsi" w:cstheme="minorHAnsi"/>
          <w:sz w:val="22"/>
          <w:szCs w:val="22"/>
        </w:rPr>
        <w:t xml:space="preserve">”) </w:t>
      </w:r>
      <w:r w:rsidRPr="00B921F0">
        <w:rPr>
          <w:rFonts w:asciiTheme="minorHAnsi" w:hAnsiTheme="minorHAnsi" w:cstheme="minorHAnsi"/>
          <w:sz w:val="22"/>
          <w:szCs w:val="22"/>
        </w:rPr>
        <w:t>gevolgd heef</w:t>
      </w:r>
      <w:r w:rsidR="000B2FE2" w:rsidRPr="00B921F0">
        <w:rPr>
          <w:rFonts w:asciiTheme="minorHAnsi" w:hAnsiTheme="minorHAnsi" w:cstheme="minorHAnsi"/>
          <w:sz w:val="22"/>
          <w:szCs w:val="22"/>
        </w:rPr>
        <w:t>t;</w:t>
      </w:r>
    </w:p>
    <w:p w14:paraId="5530A526" w14:textId="77777777" w:rsidR="004D192F" w:rsidRPr="007252F2" w:rsidRDefault="006E1870" w:rsidP="00B921F0">
      <w:pPr>
        <w:pStyle w:val="Lijstalinea"/>
        <w:numPr>
          <w:ilvl w:val="0"/>
          <w:numId w:val="12"/>
        </w:numPr>
        <w:spacing w:line="240" w:lineRule="auto"/>
        <w:rPr>
          <w:rFonts w:asciiTheme="minorHAnsi" w:hAnsiTheme="minorHAnsi" w:cstheme="minorHAnsi"/>
          <w:b/>
          <w:sz w:val="22"/>
          <w:szCs w:val="22"/>
        </w:rPr>
      </w:pPr>
      <w:r w:rsidRPr="00B921F0">
        <w:rPr>
          <w:rFonts w:asciiTheme="minorHAnsi" w:hAnsiTheme="minorHAnsi" w:cstheme="minorHAnsi"/>
          <w:sz w:val="22"/>
          <w:szCs w:val="22"/>
        </w:rPr>
        <w:t xml:space="preserve">dat de </w:t>
      </w:r>
      <w:r w:rsidR="00317451" w:rsidRPr="00B921F0">
        <w:rPr>
          <w:rFonts w:asciiTheme="minorHAnsi" w:hAnsiTheme="minorHAnsi" w:cstheme="minorHAnsi"/>
          <w:sz w:val="22"/>
          <w:szCs w:val="22"/>
        </w:rPr>
        <w:t xml:space="preserve">Inschrijver </w:t>
      </w:r>
      <w:r w:rsidRPr="00B921F0">
        <w:rPr>
          <w:rFonts w:asciiTheme="minorHAnsi" w:hAnsiTheme="minorHAnsi" w:cstheme="minorHAnsi"/>
          <w:sz w:val="22"/>
          <w:szCs w:val="22"/>
        </w:rPr>
        <w:t>I</w:t>
      </w:r>
      <w:r w:rsidR="00480AA5" w:rsidRPr="00B921F0">
        <w:rPr>
          <w:rFonts w:asciiTheme="minorHAnsi" w:hAnsiTheme="minorHAnsi" w:cstheme="minorHAnsi"/>
          <w:sz w:val="22"/>
          <w:szCs w:val="22"/>
        </w:rPr>
        <w:t>I</w:t>
      </w:r>
      <w:r w:rsidR="009A58E8" w:rsidRPr="00B921F0">
        <w:rPr>
          <w:rFonts w:asciiTheme="minorHAnsi" w:hAnsiTheme="minorHAnsi" w:cstheme="minorHAnsi"/>
          <w:sz w:val="22"/>
          <w:szCs w:val="22"/>
        </w:rPr>
        <w:t xml:space="preserve">, </w:t>
      </w:r>
      <w:r w:rsidR="00317451" w:rsidRPr="007252F2">
        <w:rPr>
          <w:rFonts w:asciiTheme="minorHAnsi" w:hAnsiTheme="minorHAnsi" w:cstheme="minorHAnsi"/>
          <w:sz w:val="22"/>
          <w:szCs w:val="22"/>
        </w:rPr>
        <w:t xml:space="preserve">Inschrijver </w:t>
      </w:r>
      <w:r w:rsidR="009A58E8" w:rsidRPr="007252F2">
        <w:rPr>
          <w:rFonts w:asciiTheme="minorHAnsi" w:hAnsiTheme="minorHAnsi" w:cstheme="minorHAnsi"/>
          <w:sz w:val="22"/>
          <w:szCs w:val="22"/>
        </w:rPr>
        <w:t>III</w:t>
      </w:r>
      <w:r w:rsidR="00905B9B" w:rsidRPr="007252F2">
        <w:rPr>
          <w:rFonts w:asciiTheme="minorHAnsi" w:hAnsiTheme="minorHAnsi" w:cstheme="minorHAnsi"/>
          <w:sz w:val="22"/>
          <w:szCs w:val="22"/>
        </w:rPr>
        <w:t xml:space="preserve">, </w:t>
      </w:r>
      <w:r w:rsidR="00317451" w:rsidRPr="007252F2">
        <w:rPr>
          <w:rFonts w:asciiTheme="minorHAnsi" w:hAnsiTheme="minorHAnsi" w:cstheme="minorHAnsi"/>
          <w:sz w:val="22"/>
          <w:szCs w:val="22"/>
        </w:rPr>
        <w:t>Inschrijver</w:t>
      </w:r>
      <w:r w:rsidR="009A58E8" w:rsidRPr="007252F2">
        <w:rPr>
          <w:rFonts w:asciiTheme="minorHAnsi" w:hAnsiTheme="minorHAnsi" w:cstheme="minorHAnsi"/>
          <w:sz w:val="22"/>
          <w:szCs w:val="22"/>
        </w:rPr>
        <w:t xml:space="preserve"> IV</w:t>
      </w:r>
      <w:r w:rsidR="00D96E0A" w:rsidRPr="007252F2">
        <w:rPr>
          <w:rFonts w:asciiTheme="minorHAnsi" w:hAnsiTheme="minorHAnsi" w:cstheme="minorHAnsi"/>
          <w:sz w:val="22"/>
          <w:szCs w:val="22"/>
        </w:rPr>
        <w:t xml:space="preserve"> en </w:t>
      </w:r>
      <w:r w:rsidR="00317451" w:rsidRPr="007252F2">
        <w:rPr>
          <w:rFonts w:asciiTheme="minorHAnsi" w:hAnsiTheme="minorHAnsi" w:cstheme="minorHAnsi"/>
          <w:sz w:val="22"/>
          <w:szCs w:val="22"/>
        </w:rPr>
        <w:t xml:space="preserve">Inschrijver </w:t>
      </w:r>
      <w:r w:rsidR="00D96E0A" w:rsidRPr="007252F2">
        <w:rPr>
          <w:rFonts w:asciiTheme="minorHAnsi" w:hAnsiTheme="minorHAnsi" w:cstheme="minorHAnsi"/>
          <w:sz w:val="22"/>
          <w:szCs w:val="22"/>
        </w:rPr>
        <w:t>V</w:t>
      </w:r>
      <w:r w:rsidRPr="007252F2">
        <w:rPr>
          <w:rFonts w:asciiTheme="minorHAnsi" w:hAnsiTheme="minorHAnsi" w:cstheme="minorHAnsi"/>
          <w:sz w:val="22"/>
          <w:szCs w:val="22"/>
        </w:rPr>
        <w:t xml:space="preserve"> </w:t>
      </w:r>
      <w:r w:rsidR="009A58E8" w:rsidRPr="007252F2">
        <w:rPr>
          <w:rFonts w:asciiTheme="minorHAnsi" w:hAnsiTheme="minorHAnsi" w:cstheme="minorHAnsi"/>
          <w:sz w:val="22"/>
          <w:szCs w:val="22"/>
        </w:rPr>
        <w:t xml:space="preserve">elk </w:t>
      </w:r>
      <w:r w:rsidRPr="007252F2">
        <w:rPr>
          <w:rFonts w:asciiTheme="minorHAnsi" w:hAnsiTheme="minorHAnsi" w:cstheme="minorHAnsi"/>
          <w:sz w:val="22"/>
          <w:szCs w:val="22"/>
        </w:rPr>
        <w:t xml:space="preserve">op grond van zijn Inschrijving d.d. </w:t>
      </w:r>
      <w:r w:rsidR="007252F2">
        <w:rPr>
          <w:rFonts w:asciiTheme="minorHAnsi" w:hAnsiTheme="minorHAnsi" w:cstheme="minorHAnsi"/>
          <w:sz w:val="22"/>
          <w:szCs w:val="22"/>
        </w:rPr>
        <w:t>[</w:t>
      </w:r>
      <w:r w:rsidR="0042473D" w:rsidRPr="007252F2">
        <w:rPr>
          <w:rFonts w:asciiTheme="minorHAnsi" w:hAnsiTheme="minorHAnsi" w:cstheme="minorHAnsi"/>
          <w:sz w:val="22"/>
          <w:szCs w:val="22"/>
        </w:rPr>
        <w:t>datum</w:t>
      </w:r>
      <w:r w:rsidR="007252F2">
        <w:rPr>
          <w:rFonts w:asciiTheme="minorHAnsi" w:hAnsiTheme="minorHAnsi" w:cstheme="minorHAnsi"/>
          <w:sz w:val="22"/>
          <w:szCs w:val="22"/>
        </w:rPr>
        <w:t>]</w:t>
      </w:r>
      <w:r w:rsidR="00072020" w:rsidRPr="007252F2">
        <w:rPr>
          <w:rFonts w:asciiTheme="minorHAnsi" w:hAnsiTheme="minorHAnsi" w:cstheme="minorHAnsi"/>
          <w:sz w:val="22"/>
          <w:szCs w:val="22"/>
        </w:rPr>
        <w:t xml:space="preserve"> </w:t>
      </w:r>
      <w:r w:rsidR="00A91E2A" w:rsidRPr="007252F2">
        <w:rPr>
          <w:rFonts w:asciiTheme="minorHAnsi" w:hAnsiTheme="minorHAnsi" w:cstheme="minorHAnsi"/>
          <w:sz w:val="22"/>
          <w:szCs w:val="22"/>
        </w:rPr>
        <w:t xml:space="preserve">voor </w:t>
      </w:r>
      <w:r w:rsidR="00004FDC" w:rsidRPr="007252F2">
        <w:rPr>
          <w:rFonts w:asciiTheme="minorHAnsi" w:hAnsiTheme="minorHAnsi" w:cstheme="minorHAnsi"/>
          <w:sz w:val="22"/>
          <w:szCs w:val="22"/>
        </w:rPr>
        <w:t xml:space="preserve">de </w:t>
      </w:r>
      <w:r w:rsidR="00A56576" w:rsidRPr="007252F2">
        <w:rPr>
          <w:rFonts w:asciiTheme="minorHAnsi" w:hAnsiTheme="minorHAnsi" w:cstheme="minorHAnsi"/>
          <w:sz w:val="22"/>
          <w:szCs w:val="22"/>
        </w:rPr>
        <w:t>Aanbesteding</w:t>
      </w:r>
      <w:r w:rsidR="00A91E2A" w:rsidRPr="007252F2">
        <w:rPr>
          <w:rFonts w:asciiTheme="minorHAnsi" w:hAnsiTheme="minorHAnsi" w:cstheme="minorHAnsi"/>
          <w:sz w:val="22"/>
          <w:szCs w:val="22"/>
        </w:rPr>
        <w:t xml:space="preserve"> </w:t>
      </w:r>
      <w:r w:rsidRPr="007252F2">
        <w:rPr>
          <w:rFonts w:asciiTheme="minorHAnsi" w:hAnsiTheme="minorHAnsi" w:cstheme="minorHAnsi"/>
          <w:sz w:val="22"/>
          <w:szCs w:val="22"/>
        </w:rPr>
        <w:t xml:space="preserve">als </w:t>
      </w:r>
      <w:r w:rsidR="0042473D" w:rsidRPr="007252F2">
        <w:rPr>
          <w:rFonts w:asciiTheme="minorHAnsi" w:hAnsiTheme="minorHAnsi" w:cstheme="minorHAnsi"/>
          <w:sz w:val="22"/>
          <w:szCs w:val="22"/>
        </w:rPr>
        <w:t>tweede</w:t>
      </w:r>
      <w:r w:rsidRPr="007252F2">
        <w:rPr>
          <w:rFonts w:asciiTheme="minorHAnsi" w:hAnsiTheme="minorHAnsi" w:cstheme="minorHAnsi"/>
          <w:sz w:val="22"/>
          <w:szCs w:val="22"/>
        </w:rPr>
        <w:t xml:space="preserve"> </w:t>
      </w:r>
      <w:r w:rsidR="009A58E8" w:rsidRPr="007252F2">
        <w:rPr>
          <w:rFonts w:asciiTheme="minorHAnsi" w:hAnsiTheme="minorHAnsi" w:cstheme="minorHAnsi"/>
          <w:sz w:val="22"/>
          <w:szCs w:val="22"/>
        </w:rPr>
        <w:t>respectievelijk als derde respectievelijk als vierde</w:t>
      </w:r>
      <w:r w:rsidR="00D96E0A" w:rsidRPr="007252F2">
        <w:rPr>
          <w:rFonts w:asciiTheme="minorHAnsi" w:hAnsiTheme="minorHAnsi" w:cstheme="minorHAnsi"/>
          <w:sz w:val="22"/>
          <w:szCs w:val="22"/>
        </w:rPr>
        <w:t xml:space="preserve"> respectievelijk als vijfde</w:t>
      </w:r>
      <w:r w:rsidR="009A58E8" w:rsidRPr="007252F2">
        <w:rPr>
          <w:rFonts w:asciiTheme="minorHAnsi" w:hAnsiTheme="minorHAnsi" w:cstheme="minorHAnsi"/>
          <w:sz w:val="22"/>
          <w:szCs w:val="22"/>
        </w:rPr>
        <w:t xml:space="preserve"> </w:t>
      </w:r>
      <w:r w:rsidRPr="007252F2">
        <w:rPr>
          <w:rFonts w:asciiTheme="minorHAnsi" w:hAnsiTheme="minorHAnsi" w:cstheme="minorHAnsi"/>
          <w:sz w:val="22"/>
          <w:szCs w:val="22"/>
        </w:rPr>
        <w:t xml:space="preserve">in rang </w:t>
      </w:r>
      <w:r w:rsidR="004062D0" w:rsidRPr="007252F2">
        <w:rPr>
          <w:rFonts w:asciiTheme="minorHAnsi" w:hAnsiTheme="minorHAnsi" w:cstheme="minorHAnsi"/>
          <w:sz w:val="22"/>
          <w:szCs w:val="22"/>
        </w:rPr>
        <w:t xml:space="preserve">zijn </w:t>
      </w:r>
      <w:r w:rsidRPr="007252F2">
        <w:rPr>
          <w:rFonts w:asciiTheme="minorHAnsi" w:hAnsiTheme="minorHAnsi" w:cstheme="minorHAnsi"/>
          <w:sz w:val="22"/>
          <w:szCs w:val="22"/>
        </w:rPr>
        <w:t>geëindigd</w:t>
      </w:r>
      <w:r w:rsidR="00954B92" w:rsidRPr="007252F2">
        <w:rPr>
          <w:rFonts w:asciiTheme="minorHAnsi" w:hAnsiTheme="minorHAnsi" w:cstheme="minorHAnsi"/>
          <w:sz w:val="22"/>
          <w:szCs w:val="22"/>
        </w:rPr>
        <w:t>;</w:t>
      </w:r>
    </w:p>
    <w:p w14:paraId="77D8C4F9" w14:textId="77777777" w:rsidR="004D192F" w:rsidRPr="00B921F0" w:rsidRDefault="006E1870" w:rsidP="00B921F0">
      <w:pPr>
        <w:pStyle w:val="Lijstalinea"/>
        <w:numPr>
          <w:ilvl w:val="0"/>
          <w:numId w:val="12"/>
        </w:numPr>
        <w:spacing w:line="240" w:lineRule="auto"/>
        <w:rPr>
          <w:rFonts w:asciiTheme="minorHAnsi" w:hAnsiTheme="minorHAnsi" w:cstheme="minorHAnsi"/>
          <w:b/>
          <w:sz w:val="22"/>
          <w:szCs w:val="22"/>
        </w:rPr>
      </w:pPr>
      <w:r w:rsidRPr="007252F2">
        <w:rPr>
          <w:rFonts w:asciiTheme="minorHAnsi" w:hAnsiTheme="minorHAnsi" w:cstheme="minorHAnsi"/>
          <w:sz w:val="22"/>
          <w:szCs w:val="22"/>
        </w:rPr>
        <w:t xml:space="preserve">dat </w:t>
      </w:r>
      <w:r w:rsidR="00AE5D58" w:rsidRPr="007252F2">
        <w:rPr>
          <w:rFonts w:asciiTheme="minorHAnsi" w:hAnsiTheme="minorHAnsi" w:cstheme="minorHAnsi"/>
          <w:sz w:val="22"/>
          <w:szCs w:val="22"/>
        </w:rPr>
        <w:t xml:space="preserve">de </w:t>
      </w:r>
      <w:r w:rsidRPr="007252F2">
        <w:rPr>
          <w:rFonts w:asciiTheme="minorHAnsi" w:hAnsiTheme="minorHAnsi" w:cstheme="minorHAnsi"/>
          <w:sz w:val="22"/>
          <w:szCs w:val="22"/>
        </w:rPr>
        <w:t xml:space="preserve">Opdrachtgever de Opdracht heeft gegund aan </w:t>
      </w:r>
      <w:r w:rsidR="007252F2">
        <w:rPr>
          <w:rFonts w:asciiTheme="minorHAnsi" w:hAnsiTheme="minorHAnsi" w:cstheme="minorHAnsi"/>
          <w:sz w:val="22"/>
          <w:szCs w:val="22"/>
        </w:rPr>
        <w:t>[</w:t>
      </w:r>
      <w:r w:rsidR="0042473D" w:rsidRPr="007252F2">
        <w:rPr>
          <w:rFonts w:asciiTheme="minorHAnsi" w:hAnsiTheme="minorHAnsi" w:cstheme="minorHAnsi"/>
          <w:kern w:val="30"/>
          <w:sz w:val="22"/>
          <w:szCs w:val="22"/>
        </w:rPr>
        <w:t>naam winnende partij</w:t>
      </w:r>
      <w:r w:rsidR="007252F2">
        <w:rPr>
          <w:rFonts w:asciiTheme="minorHAnsi" w:hAnsiTheme="minorHAnsi" w:cstheme="minorHAnsi"/>
          <w:kern w:val="30"/>
          <w:sz w:val="22"/>
          <w:szCs w:val="22"/>
        </w:rPr>
        <w:t>]</w:t>
      </w:r>
      <w:r w:rsidR="0042473D" w:rsidRPr="007252F2">
        <w:rPr>
          <w:rFonts w:asciiTheme="minorHAnsi" w:hAnsiTheme="minorHAnsi" w:cstheme="minorHAnsi"/>
          <w:kern w:val="30"/>
          <w:sz w:val="22"/>
          <w:szCs w:val="22"/>
        </w:rPr>
        <w:t xml:space="preserve"> (</w:t>
      </w:r>
      <w:r w:rsidR="00905B9B" w:rsidRPr="007252F2">
        <w:rPr>
          <w:rFonts w:asciiTheme="minorHAnsi" w:hAnsiTheme="minorHAnsi" w:cstheme="minorHAnsi"/>
          <w:kern w:val="30"/>
          <w:sz w:val="22"/>
          <w:szCs w:val="22"/>
        </w:rPr>
        <w:t>“</w:t>
      </w:r>
      <w:r w:rsidR="0042473D" w:rsidRPr="007252F2">
        <w:rPr>
          <w:rFonts w:asciiTheme="minorHAnsi" w:hAnsiTheme="minorHAnsi" w:cstheme="minorHAnsi"/>
          <w:b/>
          <w:bCs/>
          <w:kern w:val="30"/>
          <w:sz w:val="22"/>
          <w:szCs w:val="22"/>
        </w:rPr>
        <w:t>Opdrachtnemer I</w:t>
      </w:r>
      <w:r w:rsidR="00905B9B" w:rsidRPr="007252F2">
        <w:rPr>
          <w:rFonts w:asciiTheme="minorHAnsi" w:hAnsiTheme="minorHAnsi" w:cstheme="minorHAnsi"/>
          <w:kern w:val="30"/>
          <w:sz w:val="22"/>
          <w:szCs w:val="22"/>
        </w:rPr>
        <w:t>”</w:t>
      </w:r>
      <w:r w:rsidR="0042473D" w:rsidRPr="007252F2">
        <w:rPr>
          <w:rFonts w:asciiTheme="minorHAnsi" w:hAnsiTheme="minorHAnsi" w:cstheme="minorHAnsi"/>
          <w:kern w:val="30"/>
          <w:sz w:val="22"/>
          <w:szCs w:val="22"/>
        </w:rPr>
        <w:t>)</w:t>
      </w:r>
      <w:r w:rsidRPr="007252F2">
        <w:rPr>
          <w:rFonts w:asciiTheme="minorHAnsi" w:hAnsiTheme="minorHAnsi" w:cstheme="minorHAnsi"/>
          <w:sz w:val="22"/>
          <w:szCs w:val="22"/>
        </w:rPr>
        <w:t xml:space="preserve"> </w:t>
      </w:r>
      <w:r w:rsidR="00226B0F" w:rsidRPr="007252F2">
        <w:rPr>
          <w:rFonts w:asciiTheme="minorHAnsi" w:hAnsiTheme="minorHAnsi" w:cstheme="minorHAnsi"/>
          <w:sz w:val="22"/>
          <w:szCs w:val="22"/>
        </w:rPr>
        <w:t>en met Opdr</w:t>
      </w:r>
      <w:r w:rsidR="00954B92" w:rsidRPr="007252F2">
        <w:rPr>
          <w:rFonts w:asciiTheme="minorHAnsi" w:hAnsiTheme="minorHAnsi" w:cstheme="minorHAnsi"/>
          <w:sz w:val="22"/>
          <w:szCs w:val="22"/>
        </w:rPr>
        <w:t>a</w:t>
      </w:r>
      <w:r w:rsidR="00226B0F" w:rsidRPr="007252F2">
        <w:rPr>
          <w:rFonts w:asciiTheme="minorHAnsi" w:hAnsiTheme="minorHAnsi" w:cstheme="minorHAnsi"/>
          <w:sz w:val="22"/>
          <w:szCs w:val="22"/>
        </w:rPr>
        <w:t xml:space="preserve">chtnemer I </w:t>
      </w:r>
      <w:r w:rsidR="00954B92" w:rsidRPr="007252F2">
        <w:rPr>
          <w:rFonts w:asciiTheme="minorHAnsi" w:hAnsiTheme="minorHAnsi" w:cstheme="minorHAnsi"/>
          <w:sz w:val="22"/>
          <w:szCs w:val="22"/>
        </w:rPr>
        <w:t>de Bouwteamovereenkoms</w:t>
      </w:r>
      <w:r w:rsidR="00D96E0A" w:rsidRPr="007252F2">
        <w:rPr>
          <w:rFonts w:asciiTheme="minorHAnsi" w:hAnsiTheme="minorHAnsi" w:cstheme="minorHAnsi"/>
          <w:sz w:val="22"/>
          <w:szCs w:val="22"/>
        </w:rPr>
        <w:t>t</w:t>
      </w:r>
      <w:r w:rsidR="005C1133" w:rsidRPr="00B921F0">
        <w:rPr>
          <w:rFonts w:asciiTheme="minorHAnsi" w:hAnsiTheme="minorHAnsi" w:cstheme="minorHAnsi"/>
          <w:sz w:val="22"/>
          <w:szCs w:val="22"/>
        </w:rPr>
        <w:t xml:space="preserve"> </w:t>
      </w:r>
      <w:r w:rsidR="00954B92" w:rsidRPr="00B921F0">
        <w:rPr>
          <w:rFonts w:asciiTheme="minorHAnsi" w:hAnsiTheme="minorHAnsi" w:cstheme="minorHAnsi"/>
          <w:sz w:val="22"/>
          <w:szCs w:val="22"/>
        </w:rPr>
        <w:t>heeft gesloten;</w:t>
      </w:r>
    </w:p>
    <w:p w14:paraId="7DD4E675" w14:textId="77777777" w:rsidR="00032D2F" w:rsidRPr="00B921F0" w:rsidRDefault="00032D2F" w:rsidP="00B921F0">
      <w:pPr>
        <w:pStyle w:val="Lijstalinea"/>
        <w:numPr>
          <w:ilvl w:val="0"/>
          <w:numId w:val="12"/>
        </w:numPr>
        <w:spacing w:line="240" w:lineRule="auto"/>
        <w:rPr>
          <w:rFonts w:asciiTheme="minorHAnsi" w:hAnsiTheme="minorHAnsi" w:cstheme="minorHAnsi"/>
          <w:b/>
          <w:sz w:val="22"/>
          <w:szCs w:val="22"/>
        </w:rPr>
      </w:pPr>
      <w:r w:rsidRPr="00B921F0">
        <w:rPr>
          <w:rFonts w:asciiTheme="minorHAnsi" w:hAnsiTheme="minorHAnsi" w:cstheme="minorHAnsi"/>
          <w:sz w:val="22"/>
          <w:szCs w:val="22"/>
        </w:rPr>
        <w:t xml:space="preserve">dat Opdrachtgever voornemens is om, als in de bouwteamfase het Ontwerp is geaccordeerd en met Opdrachtnemer vervolgens overeenstemming wordt bereikt over de </w:t>
      </w:r>
      <w:r w:rsidRPr="00B921F0">
        <w:rPr>
          <w:rFonts w:asciiTheme="minorHAnsi" w:hAnsiTheme="minorHAnsi" w:cstheme="minorHAnsi"/>
          <w:sz w:val="22"/>
          <w:szCs w:val="22"/>
        </w:rPr>
        <w:lastRenderedPageBreak/>
        <w:t xml:space="preserve">prijs van de realisatiewerkzaamheden en de inhoud van de </w:t>
      </w:r>
      <w:r w:rsidR="006E066B" w:rsidRPr="00B921F0">
        <w:rPr>
          <w:rFonts w:asciiTheme="minorHAnsi" w:hAnsiTheme="minorHAnsi" w:cstheme="minorHAnsi"/>
          <w:sz w:val="22"/>
          <w:szCs w:val="22"/>
        </w:rPr>
        <w:t>Aannemings</w:t>
      </w:r>
      <w:r w:rsidRPr="00B921F0">
        <w:rPr>
          <w:rFonts w:asciiTheme="minorHAnsi" w:hAnsiTheme="minorHAnsi" w:cstheme="minorHAnsi"/>
          <w:sz w:val="22"/>
          <w:szCs w:val="22"/>
        </w:rPr>
        <w:t xml:space="preserve">overeenkomst, </w:t>
      </w:r>
      <w:r w:rsidR="006E066B" w:rsidRPr="00B921F0">
        <w:rPr>
          <w:rFonts w:asciiTheme="minorHAnsi" w:hAnsiTheme="minorHAnsi" w:cstheme="minorHAnsi"/>
          <w:sz w:val="22"/>
          <w:szCs w:val="22"/>
        </w:rPr>
        <w:t xml:space="preserve">met Opdrachtnemer een </w:t>
      </w:r>
      <w:r w:rsidR="00F9259A">
        <w:rPr>
          <w:rFonts w:asciiTheme="minorHAnsi" w:hAnsiTheme="minorHAnsi" w:cstheme="minorHAnsi"/>
          <w:sz w:val="22"/>
          <w:szCs w:val="22"/>
        </w:rPr>
        <w:t>Aannemingsovereenkomst</w:t>
      </w:r>
      <w:r w:rsidR="006E066B" w:rsidRPr="00B921F0">
        <w:rPr>
          <w:rFonts w:asciiTheme="minorHAnsi" w:hAnsiTheme="minorHAnsi" w:cstheme="minorHAnsi"/>
          <w:sz w:val="22"/>
          <w:szCs w:val="22"/>
        </w:rPr>
        <w:t xml:space="preserve"> te sluiten;</w:t>
      </w:r>
    </w:p>
    <w:p w14:paraId="5B6C2566" w14:textId="77777777" w:rsidR="00B331DF" w:rsidRPr="00B921F0" w:rsidRDefault="00B331DF" w:rsidP="00B921F0">
      <w:pPr>
        <w:pStyle w:val="Lijstalinea"/>
        <w:numPr>
          <w:ilvl w:val="0"/>
          <w:numId w:val="12"/>
        </w:numPr>
        <w:spacing w:line="240" w:lineRule="auto"/>
        <w:rPr>
          <w:rFonts w:asciiTheme="minorHAnsi" w:hAnsiTheme="minorHAnsi" w:cstheme="minorHAnsi"/>
          <w:bCs/>
          <w:sz w:val="22"/>
          <w:szCs w:val="22"/>
        </w:rPr>
      </w:pPr>
      <w:r w:rsidRPr="00B921F0">
        <w:rPr>
          <w:rFonts w:asciiTheme="minorHAnsi" w:hAnsiTheme="minorHAnsi" w:cstheme="minorHAnsi"/>
          <w:bCs/>
          <w:sz w:val="22"/>
          <w:szCs w:val="22"/>
        </w:rPr>
        <w:t>dat de Opdrachtgever een regeling wenst te treffen voor het geval de Bouwteamovereenkomst of de Aannemingsovereenkomst voortijdig eindigt, zonder dat (het rest</w:t>
      </w:r>
      <w:r w:rsidR="002B3BD4">
        <w:rPr>
          <w:rFonts w:asciiTheme="minorHAnsi" w:hAnsiTheme="minorHAnsi" w:cstheme="minorHAnsi"/>
          <w:bCs/>
          <w:sz w:val="22"/>
          <w:szCs w:val="22"/>
        </w:rPr>
        <w:t>ant</w:t>
      </w:r>
      <w:r w:rsidRPr="00B921F0">
        <w:rPr>
          <w:rFonts w:asciiTheme="minorHAnsi" w:hAnsiTheme="minorHAnsi" w:cstheme="minorHAnsi"/>
          <w:bCs/>
          <w:sz w:val="22"/>
          <w:szCs w:val="22"/>
        </w:rPr>
        <w:t xml:space="preserve"> van) </w:t>
      </w:r>
      <w:r w:rsidR="002B3BD4">
        <w:rPr>
          <w:rFonts w:asciiTheme="minorHAnsi" w:hAnsiTheme="minorHAnsi" w:cstheme="minorHAnsi"/>
          <w:bCs/>
          <w:sz w:val="22"/>
          <w:szCs w:val="22"/>
        </w:rPr>
        <w:t>de Opdracht</w:t>
      </w:r>
      <w:r w:rsidRPr="00B921F0">
        <w:rPr>
          <w:rFonts w:asciiTheme="minorHAnsi" w:hAnsiTheme="minorHAnsi" w:cstheme="minorHAnsi"/>
          <w:bCs/>
          <w:sz w:val="22"/>
          <w:szCs w:val="22"/>
        </w:rPr>
        <w:t xml:space="preserve"> opnieuw hoeft te worden aanbesteed;</w:t>
      </w:r>
    </w:p>
    <w:p w14:paraId="031EF0C5" w14:textId="77777777" w:rsidR="004D192F" w:rsidRPr="00B921F0" w:rsidRDefault="006E1870" w:rsidP="00B921F0">
      <w:pPr>
        <w:pStyle w:val="Lijstalinea"/>
        <w:numPr>
          <w:ilvl w:val="0"/>
          <w:numId w:val="12"/>
        </w:numPr>
        <w:spacing w:line="240" w:lineRule="auto"/>
        <w:rPr>
          <w:rFonts w:asciiTheme="minorHAnsi" w:hAnsiTheme="minorHAnsi" w:cstheme="minorHAnsi"/>
          <w:b/>
          <w:sz w:val="22"/>
          <w:szCs w:val="22"/>
        </w:rPr>
      </w:pPr>
      <w:r w:rsidRPr="00B921F0">
        <w:rPr>
          <w:rFonts w:asciiTheme="minorHAnsi" w:hAnsiTheme="minorHAnsi" w:cstheme="minorHAnsi"/>
          <w:sz w:val="22"/>
          <w:szCs w:val="22"/>
        </w:rPr>
        <w:t xml:space="preserve">dat Partijen tegen deze achtergrond </w:t>
      </w:r>
      <w:r w:rsidR="009032DF">
        <w:rPr>
          <w:rFonts w:asciiTheme="minorHAnsi" w:hAnsiTheme="minorHAnsi" w:cstheme="minorHAnsi"/>
          <w:sz w:val="22"/>
          <w:szCs w:val="22"/>
        </w:rPr>
        <w:t xml:space="preserve">de </w:t>
      </w:r>
      <w:r w:rsidRPr="00B921F0">
        <w:rPr>
          <w:rFonts w:asciiTheme="minorHAnsi" w:hAnsiTheme="minorHAnsi" w:cstheme="minorHAnsi"/>
          <w:sz w:val="22"/>
          <w:szCs w:val="22"/>
        </w:rPr>
        <w:t xml:space="preserve">onderhavig </w:t>
      </w:r>
      <w:r w:rsidR="00B26E76" w:rsidRPr="00B921F0">
        <w:rPr>
          <w:rFonts w:asciiTheme="minorHAnsi" w:hAnsiTheme="minorHAnsi" w:cstheme="minorHAnsi"/>
          <w:sz w:val="22"/>
          <w:szCs w:val="22"/>
        </w:rPr>
        <w:t>Wachto</w:t>
      </w:r>
      <w:r w:rsidRPr="00B921F0">
        <w:rPr>
          <w:rFonts w:asciiTheme="minorHAnsi" w:hAnsiTheme="minorHAnsi" w:cstheme="minorHAnsi"/>
          <w:sz w:val="22"/>
          <w:szCs w:val="22"/>
        </w:rPr>
        <w:t xml:space="preserve">vereenkomst met elkaar </w:t>
      </w:r>
      <w:r w:rsidR="00D96E0A" w:rsidRPr="00B921F0">
        <w:rPr>
          <w:rFonts w:asciiTheme="minorHAnsi" w:hAnsiTheme="minorHAnsi" w:cstheme="minorHAnsi"/>
          <w:sz w:val="22"/>
          <w:szCs w:val="22"/>
        </w:rPr>
        <w:t xml:space="preserve">zijn </w:t>
      </w:r>
      <w:r w:rsidRPr="00B921F0">
        <w:rPr>
          <w:rFonts w:asciiTheme="minorHAnsi" w:hAnsiTheme="minorHAnsi" w:cstheme="minorHAnsi"/>
          <w:sz w:val="22"/>
          <w:szCs w:val="22"/>
        </w:rPr>
        <w:t>aangaan, onder de navolgende voorwaarden en bedingen.</w:t>
      </w:r>
    </w:p>
    <w:p w14:paraId="6A05A809" w14:textId="77777777" w:rsidR="004D192F" w:rsidRPr="00B921F0" w:rsidRDefault="004D192F" w:rsidP="00B921F0">
      <w:pPr>
        <w:spacing w:line="240" w:lineRule="auto"/>
        <w:rPr>
          <w:rFonts w:asciiTheme="minorHAnsi" w:hAnsiTheme="minorHAnsi" w:cstheme="minorHAnsi"/>
          <w:sz w:val="22"/>
          <w:szCs w:val="22"/>
        </w:rPr>
      </w:pPr>
    </w:p>
    <w:p w14:paraId="60CCC90A" w14:textId="77777777" w:rsidR="004D192F" w:rsidRPr="00B921F0" w:rsidRDefault="00D96E0A" w:rsidP="00B921F0">
      <w:pPr>
        <w:spacing w:line="240" w:lineRule="auto"/>
        <w:rPr>
          <w:rFonts w:asciiTheme="minorHAnsi" w:hAnsiTheme="minorHAnsi" w:cstheme="minorHAnsi"/>
          <w:b/>
          <w:bCs/>
          <w:sz w:val="22"/>
          <w:szCs w:val="22"/>
        </w:rPr>
      </w:pPr>
      <w:r w:rsidRPr="00B921F0">
        <w:rPr>
          <w:rFonts w:asciiTheme="minorHAnsi" w:hAnsiTheme="minorHAnsi" w:cstheme="minorHAnsi"/>
          <w:b/>
          <w:bCs/>
          <w:sz w:val="22"/>
          <w:szCs w:val="22"/>
        </w:rPr>
        <w:t xml:space="preserve">Partijen </w:t>
      </w:r>
      <w:r w:rsidR="006E1870" w:rsidRPr="00B921F0">
        <w:rPr>
          <w:rFonts w:asciiTheme="minorHAnsi" w:hAnsiTheme="minorHAnsi" w:cstheme="minorHAnsi"/>
          <w:b/>
          <w:bCs/>
          <w:sz w:val="22"/>
          <w:szCs w:val="22"/>
        </w:rPr>
        <w:t>verklaren te zijn overeengekomen als volgt:</w:t>
      </w:r>
    </w:p>
    <w:p w14:paraId="5A39BBE3" w14:textId="77777777" w:rsidR="00506F2E" w:rsidRPr="00B921F0" w:rsidRDefault="00506F2E" w:rsidP="00B921F0">
      <w:pPr>
        <w:spacing w:line="240" w:lineRule="auto"/>
        <w:rPr>
          <w:rFonts w:asciiTheme="minorHAnsi" w:hAnsiTheme="minorHAnsi" w:cstheme="minorHAnsi"/>
          <w:sz w:val="22"/>
          <w:szCs w:val="22"/>
        </w:rPr>
      </w:pPr>
    </w:p>
    <w:p w14:paraId="762BAE0C" w14:textId="77777777" w:rsidR="004D192F" w:rsidRPr="00B921F0" w:rsidRDefault="006E1870" w:rsidP="00B921F0">
      <w:pPr>
        <w:pStyle w:val="Subtitelstijl"/>
        <w:spacing w:line="240" w:lineRule="auto"/>
        <w:rPr>
          <w:rFonts w:asciiTheme="minorHAnsi" w:hAnsiTheme="minorHAnsi" w:cstheme="minorHAnsi"/>
          <w:sz w:val="22"/>
          <w:szCs w:val="22"/>
        </w:rPr>
      </w:pPr>
      <w:r w:rsidRPr="00B921F0">
        <w:rPr>
          <w:rFonts w:asciiTheme="minorHAnsi" w:hAnsiTheme="minorHAnsi" w:cstheme="minorHAnsi"/>
          <w:sz w:val="22"/>
          <w:szCs w:val="22"/>
        </w:rPr>
        <w:t>Definities</w:t>
      </w:r>
    </w:p>
    <w:p w14:paraId="760DEF70" w14:textId="77777777" w:rsidR="008321A0" w:rsidRPr="005C64CC" w:rsidRDefault="008321A0" w:rsidP="00E12B7F">
      <w:pPr>
        <w:tabs>
          <w:tab w:val="clear" w:pos="357"/>
        </w:tabs>
        <w:spacing w:before="4" w:after="160" w:line="240" w:lineRule="auto"/>
        <w:rPr>
          <w:rFonts w:asciiTheme="minorHAnsi" w:eastAsia="Calibri" w:hAnsiTheme="minorHAnsi" w:cstheme="minorHAnsi"/>
          <w:sz w:val="22"/>
          <w:szCs w:val="22"/>
        </w:rPr>
      </w:pPr>
      <w:r w:rsidRPr="005C64CC">
        <w:rPr>
          <w:rFonts w:asciiTheme="minorHAnsi" w:eastAsia="Calibri" w:hAnsiTheme="minorHAnsi" w:cstheme="minorHAnsi"/>
          <w:sz w:val="22"/>
          <w:szCs w:val="22"/>
        </w:rPr>
        <w:t>Begrippen met een hoofdletter staan gedefinieerd in de Inschrijvingsleidraad. Gedefinieerde begrippen kunnen zowel in enkelvoud als in meervoud worden gehanteerd. Begrippen met een hoofdletter die niet in de Inschrijvingsleidraad zijn gedefinieerd, hebben de definitie uit de wet- en regelgeving en/of een van de Bijlagen.</w:t>
      </w:r>
    </w:p>
    <w:p w14:paraId="41C8F396" w14:textId="77777777" w:rsidR="002D0A96" w:rsidRPr="008B07A4" w:rsidRDefault="002D0A96" w:rsidP="002D0A96">
      <w:pPr>
        <w:pStyle w:val="Lijstalinea"/>
        <w:spacing w:line="240" w:lineRule="auto"/>
        <w:ind w:left="360"/>
        <w:rPr>
          <w:rFonts w:asciiTheme="minorHAnsi" w:hAnsiTheme="minorHAnsi" w:cstheme="minorHAnsi"/>
          <w:sz w:val="22"/>
          <w:szCs w:val="22"/>
        </w:rPr>
      </w:pPr>
    </w:p>
    <w:p w14:paraId="2CD7AEAF" w14:textId="77777777" w:rsidR="004D192F" w:rsidRPr="00B921F0" w:rsidRDefault="00FF072C" w:rsidP="00B921F0">
      <w:pPr>
        <w:pStyle w:val="Subtitelstijl"/>
        <w:spacing w:line="240" w:lineRule="auto"/>
        <w:rPr>
          <w:rFonts w:asciiTheme="minorHAnsi" w:hAnsiTheme="minorHAnsi" w:cstheme="minorHAnsi"/>
          <w:sz w:val="22"/>
          <w:szCs w:val="22"/>
        </w:rPr>
      </w:pPr>
      <w:r w:rsidRPr="00B921F0">
        <w:rPr>
          <w:rFonts w:asciiTheme="minorHAnsi" w:hAnsiTheme="minorHAnsi" w:cstheme="minorHAnsi"/>
          <w:sz w:val="22"/>
          <w:szCs w:val="22"/>
        </w:rPr>
        <w:t>Artikelen</w:t>
      </w:r>
    </w:p>
    <w:p w14:paraId="68AF585C" w14:textId="77777777" w:rsidR="000E51F8" w:rsidRPr="00B921F0" w:rsidRDefault="006E1870" w:rsidP="356349E0">
      <w:pPr>
        <w:pStyle w:val="Lijstalinea"/>
        <w:numPr>
          <w:ilvl w:val="0"/>
          <w:numId w:val="14"/>
        </w:numPr>
        <w:spacing w:line="240" w:lineRule="auto"/>
        <w:ind w:left="360"/>
        <w:rPr>
          <w:rFonts w:asciiTheme="minorHAnsi" w:eastAsia="Calibri" w:hAnsiTheme="minorHAnsi" w:cstheme="minorBidi"/>
          <w:sz w:val="22"/>
          <w:szCs w:val="22"/>
        </w:rPr>
      </w:pPr>
      <w:r w:rsidRPr="356349E0">
        <w:rPr>
          <w:rFonts w:asciiTheme="minorHAnsi" w:eastAsia="Calibri" w:hAnsiTheme="minorHAnsi" w:cstheme="minorBidi"/>
          <w:sz w:val="22"/>
          <w:szCs w:val="22"/>
        </w:rPr>
        <w:t xml:space="preserve">De Opdrachtgever heeft het recht om de </w:t>
      </w:r>
      <w:r w:rsidR="00315ED9" w:rsidRPr="356349E0">
        <w:rPr>
          <w:rFonts w:asciiTheme="minorHAnsi" w:eastAsia="Calibri" w:hAnsiTheme="minorHAnsi" w:cstheme="minorBidi"/>
          <w:sz w:val="22"/>
          <w:szCs w:val="22"/>
        </w:rPr>
        <w:t>Bouwteamo</w:t>
      </w:r>
      <w:r w:rsidRPr="356349E0">
        <w:rPr>
          <w:rFonts w:asciiTheme="minorHAnsi" w:eastAsia="Calibri" w:hAnsiTheme="minorHAnsi" w:cstheme="minorBidi"/>
          <w:sz w:val="22"/>
          <w:szCs w:val="22"/>
        </w:rPr>
        <w:t xml:space="preserve">vereenkomst </w:t>
      </w:r>
      <w:r w:rsidR="00F5566B" w:rsidRPr="356349E0">
        <w:rPr>
          <w:rFonts w:asciiTheme="minorHAnsi" w:eastAsia="Calibri" w:hAnsiTheme="minorHAnsi" w:cstheme="minorBidi"/>
          <w:sz w:val="22"/>
          <w:szCs w:val="22"/>
        </w:rPr>
        <w:t>en</w:t>
      </w:r>
      <w:r w:rsidR="001A3974" w:rsidRPr="356349E0">
        <w:rPr>
          <w:rFonts w:asciiTheme="minorHAnsi" w:eastAsia="Calibri" w:hAnsiTheme="minorHAnsi" w:cstheme="minorBidi"/>
          <w:sz w:val="22"/>
          <w:szCs w:val="22"/>
        </w:rPr>
        <w:t>/of</w:t>
      </w:r>
      <w:r w:rsidR="00F5566B" w:rsidRPr="356349E0">
        <w:rPr>
          <w:rFonts w:asciiTheme="minorHAnsi" w:eastAsia="Calibri" w:hAnsiTheme="minorHAnsi" w:cstheme="minorBidi"/>
          <w:sz w:val="22"/>
          <w:szCs w:val="22"/>
        </w:rPr>
        <w:t xml:space="preserve"> de </w:t>
      </w:r>
      <w:r w:rsidR="00317451" w:rsidRPr="356349E0">
        <w:rPr>
          <w:rFonts w:asciiTheme="minorHAnsi" w:eastAsia="Calibri" w:hAnsiTheme="minorHAnsi" w:cstheme="minorBidi"/>
          <w:sz w:val="22"/>
          <w:szCs w:val="22"/>
        </w:rPr>
        <w:t>Aannemingsovereenkomst</w:t>
      </w:r>
      <w:r w:rsidR="00F5566B" w:rsidRPr="356349E0">
        <w:rPr>
          <w:rFonts w:asciiTheme="minorHAnsi" w:eastAsia="Calibri" w:hAnsiTheme="minorHAnsi" w:cstheme="minorBidi"/>
          <w:sz w:val="22"/>
          <w:szCs w:val="22"/>
        </w:rPr>
        <w:t xml:space="preserve"> </w:t>
      </w:r>
      <w:r w:rsidRPr="356349E0">
        <w:rPr>
          <w:rFonts w:asciiTheme="minorHAnsi" w:eastAsia="Calibri" w:hAnsiTheme="minorHAnsi" w:cstheme="minorBidi"/>
          <w:sz w:val="22"/>
          <w:szCs w:val="22"/>
        </w:rPr>
        <w:t xml:space="preserve">met de Opdrachtnemer </w:t>
      </w:r>
      <w:r w:rsidR="00324C7C" w:rsidRPr="356349E0">
        <w:rPr>
          <w:rFonts w:asciiTheme="minorHAnsi" w:eastAsia="Calibri" w:hAnsiTheme="minorHAnsi" w:cstheme="minorBidi"/>
          <w:sz w:val="22"/>
          <w:szCs w:val="22"/>
        </w:rPr>
        <w:t xml:space="preserve">voortijdig </w:t>
      </w:r>
      <w:r w:rsidRPr="356349E0">
        <w:rPr>
          <w:rFonts w:asciiTheme="minorHAnsi" w:eastAsia="Calibri" w:hAnsiTheme="minorHAnsi" w:cstheme="minorBidi"/>
          <w:sz w:val="22"/>
          <w:szCs w:val="22"/>
        </w:rPr>
        <w:t>te beëindigen</w:t>
      </w:r>
      <w:r w:rsidR="000E51F8" w:rsidRPr="356349E0">
        <w:rPr>
          <w:rFonts w:asciiTheme="minorHAnsi" w:eastAsia="Calibri" w:hAnsiTheme="minorHAnsi" w:cstheme="minorBidi"/>
          <w:sz w:val="22"/>
          <w:szCs w:val="22"/>
        </w:rPr>
        <w:t>.</w:t>
      </w:r>
      <w:r w:rsidR="001A78D3" w:rsidRPr="356349E0">
        <w:rPr>
          <w:rFonts w:asciiTheme="minorHAnsi" w:eastAsia="Calibri" w:hAnsiTheme="minorHAnsi" w:cstheme="minorBidi"/>
          <w:sz w:val="22"/>
          <w:szCs w:val="22"/>
        </w:rPr>
        <w:t xml:space="preserve"> De </w:t>
      </w:r>
      <w:r w:rsidR="00317451" w:rsidRPr="356349E0">
        <w:rPr>
          <w:rFonts w:asciiTheme="minorHAnsi" w:eastAsia="Calibri" w:hAnsiTheme="minorHAnsi" w:cstheme="minorBidi"/>
          <w:sz w:val="22"/>
          <w:szCs w:val="22"/>
        </w:rPr>
        <w:t xml:space="preserve">Inschrijver </w:t>
      </w:r>
      <w:r w:rsidR="002940D0" w:rsidRPr="356349E0">
        <w:rPr>
          <w:rFonts w:asciiTheme="minorHAnsi" w:eastAsia="Calibri" w:hAnsiTheme="minorHAnsi" w:cstheme="minorBidi"/>
          <w:sz w:val="22"/>
          <w:szCs w:val="22"/>
        </w:rPr>
        <w:t>is</w:t>
      </w:r>
      <w:r w:rsidR="001A78D3" w:rsidRPr="356349E0">
        <w:rPr>
          <w:rFonts w:asciiTheme="minorHAnsi" w:eastAsia="Calibri" w:hAnsiTheme="minorHAnsi" w:cstheme="minorBidi"/>
          <w:sz w:val="22"/>
          <w:szCs w:val="22"/>
        </w:rPr>
        <w:t xml:space="preserve"> bekend met de inhoud van de Bouwteamovereenkomst</w:t>
      </w:r>
      <w:r w:rsidR="002940D0" w:rsidRPr="356349E0">
        <w:rPr>
          <w:rFonts w:asciiTheme="minorHAnsi" w:eastAsia="Calibri" w:hAnsiTheme="minorHAnsi" w:cstheme="minorBidi"/>
          <w:sz w:val="22"/>
          <w:szCs w:val="22"/>
        </w:rPr>
        <w:t xml:space="preserve"> en het concept van de Aannemingsovereenkomst</w:t>
      </w:r>
      <w:r w:rsidR="001A78D3" w:rsidRPr="356349E0">
        <w:rPr>
          <w:rFonts w:asciiTheme="minorHAnsi" w:eastAsia="Calibri" w:hAnsiTheme="minorHAnsi" w:cstheme="minorBidi"/>
          <w:sz w:val="22"/>
          <w:szCs w:val="22"/>
        </w:rPr>
        <w:t>.</w:t>
      </w:r>
      <w:r>
        <w:br/>
      </w:r>
    </w:p>
    <w:p w14:paraId="5D286FBA" w14:textId="77777777" w:rsidR="0075158E" w:rsidRDefault="006E1870" w:rsidP="00B921F0">
      <w:pPr>
        <w:pStyle w:val="Lijstalinea"/>
        <w:numPr>
          <w:ilvl w:val="0"/>
          <w:numId w:val="14"/>
        </w:numPr>
        <w:spacing w:line="240" w:lineRule="auto"/>
        <w:ind w:left="360"/>
        <w:rPr>
          <w:rFonts w:asciiTheme="minorHAnsi" w:eastAsia="Calibri" w:hAnsiTheme="minorHAnsi" w:cstheme="minorHAnsi"/>
          <w:sz w:val="22"/>
          <w:szCs w:val="22"/>
        </w:rPr>
      </w:pPr>
      <w:r w:rsidRPr="00B921F0">
        <w:rPr>
          <w:rFonts w:asciiTheme="minorHAnsi" w:eastAsia="Calibri" w:hAnsiTheme="minorHAnsi" w:cstheme="minorHAnsi"/>
          <w:sz w:val="22"/>
          <w:szCs w:val="22"/>
        </w:rPr>
        <w:t xml:space="preserve">In </w:t>
      </w:r>
      <w:r w:rsidR="00324C7C" w:rsidRPr="00B921F0">
        <w:rPr>
          <w:rFonts w:asciiTheme="minorHAnsi" w:eastAsia="Calibri" w:hAnsiTheme="minorHAnsi" w:cstheme="minorHAnsi"/>
          <w:sz w:val="22"/>
          <w:szCs w:val="22"/>
        </w:rPr>
        <w:t xml:space="preserve">het </w:t>
      </w:r>
      <w:r w:rsidRPr="00B921F0">
        <w:rPr>
          <w:rFonts w:asciiTheme="minorHAnsi" w:eastAsia="Calibri" w:hAnsiTheme="minorHAnsi" w:cstheme="minorHAnsi"/>
          <w:sz w:val="22"/>
          <w:szCs w:val="22"/>
        </w:rPr>
        <w:t xml:space="preserve">geval </w:t>
      </w:r>
      <w:r w:rsidR="00324C7C" w:rsidRPr="00B921F0">
        <w:rPr>
          <w:rFonts w:asciiTheme="minorHAnsi" w:eastAsia="Calibri" w:hAnsiTheme="minorHAnsi" w:cstheme="minorHAnsi"/>
          <w:sz w:val="22"/>
          <w:szCs w:val="22"/>
        </w:rPr>
        <w:t xml:space="preserve">van voortijdige beëindiging </w:t>
      </w:r>
      <w:r w:rsidR="006B4D26" w:rsidRPr="00B921F0">
        <w:rPr>
          <w:rFonts w:asciiTheme="minorHAnsi" w:eastAsia="Calibri" w:hAnsiTheme="minorHAnsi" w:cstheme="minorHAnsi"/>
          <w:sz w:val="22"/>
          <w:szCs w:val="22"/>
        </w:rPr>
        <w:t xml:space="preserve">van de Bouwteamovereenkomst of de </w:t>
      </w:r>
      <w:r w:rsidR="00317451" w:rsidRPr="00B921F0">
        <w:rPr>
          <w:rFonts w:asciiTheme="minorHAnsi" w:eastAsia="Calibri" w:hAnsiTheme="minorHAnsi" w:cstheme="minorHAnsi"/>
          <w:sz w:val="22"/>
          <w:szCs w:val="22"/>
        </w:rPr>
        <w:t xml:space="preserve">Aannemingsovereenkomst </w:t>
      </w:r>
      <w:r w:rsidRPr="00B921F0">
        <w:rPr>
          <w:rFonts w:asciiTheme="minorHAnsi" w:eastAsia="Calibri" w:hAnsiTheme="minorHAnsi" w:cstheme="minorHAnsi"/>
          <w:sz w:val="22"/>
          <w:szCs w:val="22"/>
        </w:rPr>
        <w:t>kan</w:t>
      </w:r>
      <w:r w:rsidR="00367F8B" w:rsidRPr="00B921F0">
        <w:rPr>
          <w:rFonts w:asciiTheme="minorHAnsi" w:eastAsia="Calibri" w:hAnsiTheme="minorHAnsi" w:cstheme="minorHAnsi"/>
          <w:sz w:val="22"/>
          <w:szCs w:val="22"/>
        </w:rPr>
        <w:t xml:space="preserve"> de Opdrachtgever </w:t>
      </w:r>
      <w:r w:rsidRPr="00B921F0">
        <w:rPr>
          <w:rFonts w:asciiTheme="minorHAnsi" w:eastAsia="Calibri" w:hAnsiTheme="minorHAnsi" w:cstheme="minorHAnsi"/>
          <w:sz w:val="22"/>
          <w:szCs w:val="22"/>
        </w:rPr>
        <w:t xml:space="preserve">gebruik </w:t>
      </w:r>
      <w:r w:rsidR="00367F8B" w:rsidRPr="00B921F0">
        <w:rPr>
          <w:rFonts w:asciiTheme="minorHAnsi" w:eastAsia="Calibri" w:hAnsiTheme="minorHAnsi" w:cstheme="minorHAnsi"/>
          <w:sz w:val="22"/>
          <w:szCs w:val="22"/>
        </w:rPr>
        <w:t xml:space="preserve">maken </w:t>
      </w:r>
      <w:r w:rsidRPr="00B921F0">
        <w:rPr>
          <w:rFonts w:asciiTheme="minorHAnsi" w:eastAsia="Calibri" w:hAnsiTheme="minorHAnsi" w:cstheme="minorHAnsi"/>
          <w:sz w:val="22"/>
          <w:szCs w:val="22"/>
        </w:rPr>
        <w:t>van de Wachtkamerovereenkomst</w:t>
      </w:r>
      <w:r w:rsidR="00052AAA" w:rsidRPr="00B921F0">
        <w:rPr>
          <w:rFonts w:asciiTheme="minorHAnsi" w:eastAsia="Calibri" w:hAnsiTheme="minorHAnsi" w:cstheme="minorHAnsi"/>
          <w:sz w:val="22"/>
          <w:szCs w:val="22"/>
        </w:rPr>
        <w:t xml:space="preserve">. </w:t>
      </w:r>
      <w:r w:rsidR="00764522">
        <w:rPr>
          <w:rFonts w:asciiTheme="minorHAnsi" w:eastAsia="Calibri" w:hAnsiTheme="minorHAnsi" w:cstheme="minorHAnsi"/>
          <w:sz w:val="22"/>
          <w:szCs w:val="22"/>
        </w:rPr>
        <w:t>Of de Wachtkamerovereenkomst wordt ingeroepen, is een aan d</w:t>
      </w:r>
      <w:r w:rsidRPr="00B921F0">
        <w:rPr>
          <w:rFonts w:asciiTheme="minorHAnsi" w:eastAsia="Calibri" w:hAnsiTheme="minorHAnsi" w:cstheme="minorHAnsi"/>
          <w:sz w:val="22"/>
          <w:szCs w:val="22"/>
        </w:rPr>
        <w:t xml:space="preserve">e Opdrachtgever </w:t>
      </w:r>
      <w:r w:rsidR="00764522">
        <w:rPr>
          <w:rFonts w:asciiTheme="minorHAnsi" w:eastAsia="Calibri" w:hAnsiTheme="minorHAnsi" w:cstheme="minorHAnsi"/>
          <w:sz w:val="22"/>
          <w:szCs w:val="22"/>
        </w:rPr>
        <w:t>voorbehouden discretionaire bevoeg</w:t>
      </w:r>
      <w:r w:rsidR="000F1B58">
        <w:rPr>
          <w:rFonts w:asciiTheme="minorHAnsi" w:eastAsia="Calibri" w:hAnsiTheme="minorHAnsi" w:cstheme="minorHAnsi"/>
          <w:sz w:val="22"/>
          <w:szCs w:val="22"/>
        </w:rPr>
        <w:t>d</w:t>
      </w:r>
      <w:r w:rsidR="00764522">
        <w:rPr>
          <w:rFonts w:asciiTheme="minorHAnsi" w:eastAsia="Calibri" w:hAnsiTheme="minorHAnsi" w:cstheme="minorHAnsi"/>
          <w:sz w:val="22"/>
          <w:szCs w:val="22"/>
        </w:rPr>
        <w:t>heid</w:t>
      </w:r>
      <w:r w:rsidR="000F1B58">
        <w:rPr>
          <w:rFonts w:asciiTheme="minorHAnsi" w:eastAsia="Calibri" w:hAnsiTheme="minorHAnsi" w:cstheme="minorHAnsi"/>
          <w:sz w:val="22"/>
          <w:szCs w:val="22"/>
        </w:rPr>
        <w:t>, voorbehouden recht. E</w:t>
      </w:r>
      <w:r w:rsidR="008C31A9" w:rsidRPr="00B921F0">
        <w:rPr>
          <w:rFonts w:asciiTheme="minorHAnsi" w:eastAsia="Calibri" w:hAnsiTheme="minorHAnsi" w:cstheme="minorHAnsi"/>
          <w:sz w:val="22"/>
          <w:szCs w:val="22"/>
        </w:rPr>
        <w:t xml:space="preserve">r is dus </w:t>
      </w:r>
      <w:r w:rsidR="008C31A9" w:rsidRPr="002D0A96">
        <w:rPr>
          <w:rFonts w:asciiTheme="minorHAnsi" w:eastAsia="Calibri" w:hAnsiTheme="minorHAnsi" w:cstheme="minorHAnsi"/>
          <w:sz w:val="22"/>
          <w:szCs w:val="22"/>
          <w:u w:val="single"/>
        </w:rPr>
        <w:t>geen</w:t>
      </w:r>
      <w:r w:rsidR="008C31A9" w:rsidRPr="00B921F0">
        <w:rPr>
          <w:rFonts w:asciiTheme="minorHAnsi" w:eastAsia="Calibri" w:hAnsiTheme="minorHAnsi" w:cstheme="minorHAnsi"/>
          <w:sz w:val="22"/>
          <w:szCs w:val="22"/>
        </w:rPr>
        <w:t xml:space="preserve"> sprake van een</w:t>
      </w:r>
      <w:r w:rsidR="00A5272E" w:rsidRPr="00B921F0">
        <w:rPr>
          <w:rFonts w:asciiTheme="minorHAnsi" w:eastAsia="Calibri" w:hAnsiTheme="minorHAnsi" w:cstheme="minorHAnsi"/>
          <w:sz w:val="22"/>
          <w:szCs w:val="22"/>
        </w:rPr>
        <w:t xml:space="preserve"> (voor Inschrijvers) rechtens afdwingbare </w:t>
      </w:r>
      <w:r w:rsidR="008C31A9" w:rsidRPr="00B921F0">
        <w:rPr>
          <w:rFonts w:asciiTheme="minorHAnsi" w:eastAsia="Calibri" w:hAnsiTheme="minorHAnsi" w:cstheme="minorHAnsi"/>
          <w:sz w:val="22"/>
          <w:szCs w:val="22"/>
        </w:rPr>
        <w:t>verplichting</w:t>
      </w:r>
      <w:r w:rsidRPr="00B921F0">
        <w:rPr>
          <w:rFonts w:asciiTheme="minorHAnsi" w:eastAsia="Calibri" w:hAnsiTheme="minorHAnsi" w:cstheme="minorHAnsi"/>
          <w:sz w:val="22"/>
          <w:szCs w:val="22"/>
        </w:rPr>
        <w:t>.</w:t>
      </w:r>
    </w:p>
    <w:p w14:paraId="72A3D3EC" w14:textId="77777777" w:rsidR="0075158E" w:rsidRDefault="0075158E" w:rsidP="00E12B7F">
      <w:pPr>
        <w:pStyle w:val="Lijstalinea"/>
        <w:spacing w:line="240" w:lineRule="auto"/>
        <w:ind w:left="360"/>
        <w:rPr>
          <w:rFonts w:asciiTheme="minorHAnsi" w:eastAsia="Calibri" w:hAnsiTheme="minorHAnsi" w:cstheme="minorHAnsi"/>
          <w:sz w:val="22"/>
          <w:szCs w:val="22"/>
        </w:rPr>
      </w:pPr>
    </w:p>
    <w:p w14:paraId="24BFEC06" w14:textId="77777777" w:rsidR="005B0BDB" w:rsidRPr="005C64CC" w:rsidRDefault="0075158E" w:rsidP="00E91CAC">
      <w:pPr>
        <w:pStyle w:val="Lijstalinea"/>
        <w:numPr>
          <w:ilvl w:val="0"/>
          <w:numId w:val="14"/>
        </w:numPr>
        <w:spacing w:line="240" w:lineRule="auto"/>
        <w:ind w:left="360"/>
        <w:rPr>
          <w:rFonts w:asciiTheme="minorHAnsi" w:eastAsia="Calibri" w:hAnsiTheme="minorHAnsi" w:cstheme="minorHAnsi"/>
          <w:sz w:val="22"/>
          <w:szCs w:val="22"/>
        </w:rPr>
      </w:pPr>
      <w:r w:rsidRPr="005C64CC">
        <w:rPr>
          <w:rFonts w:asciiTheme="minorHAnsi" w:eastAsia="Calibri" w:hAnsiTheme="minorHAnsi" w:cstheme="minorHAnsi"/>
          <w:sz w:val="22"/>
          <w:szCs w:val="22"/>
        </w:rPr>
        <w:t xml:space="preserve">De Inschrijvers II, </w:t>
      </w:r>
      <w:r w:rsidR="00E12B7F" w:rsidRPr="005C64CC">
        <w:rPr>
          <w:rFonts w:asciiTheme="minorHAnsi" w:eastAsia="Calibri" w:hAnsiTheme="minorHAnsi" w:cstheme="minorHAnsi"/>
          <w:sz w:val="22"/>
          <w:szCs w:val="22"/>
        </w:rPr>
        <w:t>III, IV en V d</w:t>
      </w:r>
      <w:r w:rsidRPr="005C64CC">
        <w:rPr>
          <w:rFonts w:asciiTheme="minorHAnsi" w:eastAsia="Calibri" w:hAnsiTheme="minorHAnsi" w:cstheme="minorHAnsi"/>
          <w:sz w:val="22"/>
          <w:szCs w:val="22"/>
        </w:rPr>
        <w:t xml:space="preserve">oen hun Inschrijving gestand </w:t>
      </w:r>
      <w:r w:rsidR="006B7FC9" w:rsidRPr="005C64CC">
        <w:rPr>
          <w:rFonts w:asciiTheme="minorHAnsi" w:eastAsia="Calibri" w:hAnsiTheme="minorHAnsi" w:cstheme="minorHAnsi"/>
          <w:sz w:val="22"/>
          <w:szCs w:val="22"/>
        </w:rPr>
        <w:t xml:space="preserve">totdat in de Ontwerpfase een Ontwerp door de Opdrachtgever is goedgekeurd. </w:t>
      </w:r>
      <w:r w:rsidR="00E06CE2" w:rsidRPr="005C64CC">
        <w:rPr>
          <w:rFonts w:asciiTheme="minorHAnsi" w:eastAsia="Calibri" w:hAnsiTheme="minorHAnsi" w:cstheme="minorHAnsi"/>
          <w:sz w:val="22"/>
          <w:szCs w:val="22"/>
        </w:rPr>
        <w:t xml:space="preserve">Als de Wachtkamerovereenkomst wordt gebruikt, dan krijgt de Inschrijver </w:t>
      </w:r>
      <w:r w:rsidR="00F70A4C" w:rsidRPr="005C64CC">
        <w:rPr>
          <w:rFonts w:asciiTheme="minorHAnsi" w:eastAsia="Calibri" w:hAnsiTheme="minorHAnsi" w:cstheme="minorHAnsi"/>
          <w:sz w:val="22"/>
          <w:szCs w:val="22"/>
        </w:rPr>
        <w:t>met wie de Opdrachtgever een nieuwe overeenkomst sluit gelegenheid om de prijzen in de Inschrijving te indexeren conform de risicoregeling</w:t>
      </w:r>
      <w:r w:rsidR="00433EEF" w:rsidRPr="005C64CC">
        <w:rPr>
          <w:rFonts w:asciiTheme="minorHAnsi" w:eastAsia="Calibri" w:hAnsiTheme="minorHAnsi" w:cstheme="minorHAnsi"/>
          <w:sz w:val="22"/>
          <w:szCs w:val="22"/>
        </w:rPr>
        <w:t xml:space="preserve"> die Opdrachtgever nog nader zal vaststellen in de Nota van Inlichtingen</w:t>
      </w:r>
      <w:r w:rsidR="006B7FC9" w:rsidRPr="005C64CC">
        <w:rPr>
          <w:rFonts w:asciiTheme="minorHAnsi" w:eastAsia="Calibri" w:hAnsiTheme="minorHAnsi" w:cstheme="minorHAnsi"/>
          <w:sz w:val="22"/>
          <w:szCs w:val="22"/>
        </w:rPr>
        <w:t>.</w:t>
      </w:r>
      <w:r w:rsidR="00303001" w:rsidRPr="005C64CC">
        <w:rPr>
          <w:rFonts w:asciiTheme="minorHAnsi" w:eastAsia="Calibri" w:hAnsiTheme="minorHAnsi" w:cstheme="minorHAnsi"/>
          <w:sz w:val="22"/>
          <w:szCs w:val="22"/>
        </w:rPr>
        <w:br/>
      </w:r>
    </w:p>
    <w:p w14:paraId="4105B1AC" w14:textId="77777777" w:rsidR="004D192F" w:rsidRPr="00B921F0" w:rsidRDefault="00E64863" w:rsidP="00B921F0">
      <w:pPr>
        <w:pStyle w:val="Lijstalinea"/>
        <w:numPr>
          <w:ilvl w:val="0"/>
          <w:numId w:val="14"/>
        </w:numPr>
        <w:spacing w:line="240" w:lineRule="auto"/>
        <w:ind w:left="360"/>
        <w:rPr>
          <w:rFonts w:asciiTheme="minorHAnsi" w:eastAsia="Calibri" w:hAnsiTheme="minorHAnsi" w:cstheme="minorHAnsi"/>
          <w:sz w:val="22"/>
          <w:szCs w:val="22"/>
        </w:rPr>
      </w:pPr>
      <w:r w:rsidRPr="00B921F0">
        <w:rPr>
          <w:rFonts w:asciiTheme="minorHAnsi" w:eastAsia="Calibri" w:hAnsiTheme="minorHAnsi" w:cstheme="minorHAnsi"/>
          <w:sz w:val="22"/>
          <w:szCs w:val="22"/>
        </w:rPr>
        <w:t>I</w:t>
      </w:r>
      <w:r w:rsidR="00A33FFB" w:rsidRPr="00B921F0">
        <w:rPr>
          <w:rFonts w:asciiTheme="minorHAnsi" w:eastAsia="Calibri" w:hAnsiTheme="minorHAnsi" w:cstheme="minorHAnsi"/>
          <w:sz w:val="22"/>
          <w:szCs w:val="22"/>
        </w:rPr>
        <w:t>n het geval de Opdrachtgever gebruik maakt van de Wachtkamerovereenkomst</w:t>
      </w:r>
      <w:r w:rsidR="00F46146" w:rsidRPr="00B921F0">
        <w:rPr>
          <w:rFonts w:asciiTheme="minorHAnsi" w:eastAsia="Calibri" w:hAnsiTheme="minorHAnsi" w:cstheme="minorHAnsi"/>
          <w:sz w:val="22"/>
          <w:szCs w:val="22"/>
        </w:rPr>
        <w:t xml:space="preserve"> </w:t>
      </w:r>
      <w:r w:rsidR="00546809">
        <w:rPr>
          <w:rFonts w:asciiTheme="minorHAnsi" w:eastAsia="Calibri" w:hAnsiTheme="minorHAnsi" w:cstheme="minorHAnsi"/>
          <w:sz w:val="22"/>
          <w:szCs w:val="22"/>
        </w:rPr>
        <w:t>bij de v</w:t>
      </w:r>
      <w:r w:rsidR="00DC1897">
        <w:rPr>
          <w:rFonts w:asciiTheme="minorHAnsi" w:eastAsia="Calibri" w:hAnsiTheme="minorHAnsi" w:cstheme="minorHAnsi"/>
          <w:sz w:val="22"/>
          <w:szCs w:val="22"/>
        </w:rPr>
        <w:t>oortijdige beëindiging van de Bouwteamovereenkomst</w:t>
      </w:r>
      <w:r w:rsidR="00F46146" w:rsidRPr="00B921F0">
        <w:rPr>
          <w:rFonts w:asciiTheme="minorHAnsi" w:eastAsia="Calibri" w:hAnsiTheme="minorHAnsi" w:cstheme="minorHAnsi"/>
          <w:sz w:val="22"/>
          <w:szCs w:val="22"/>
        </w:rPr>
        <w:t xml:space="preserve"> </w:t>
      </w:r>
      <w:r w:rsidR="00D54FD0" w:rsidRPr="00B921F0">
        <w:rPr>
          <w:rFonts w:asciiTheme="minorHAnsi" w:eastAsia="Calibri" w:hAnsiTheme="minorHAnsi" w:cstheme="minorHAnsi"/>
          <w:sz w:val="22"/>
          <w:szCs w:val="22"/>
        </w:rPr>
        <w:t>voordat</w:t>
      </w:r>
      <w:r w:rsidR="00F46146" w:rsidRPr="00B921F0">
        <w:rPr>
          <w:rFonts w:asciiTheme="minorHAnsi" w:eastAsia="Calibri" w:hAnsiTheme="minorHAnsi" w:cstheme="minorHAnsi"/>
          <w:sz w:val="22"/>
          <w:szCs w:val="22"/>
        </w:rPr>
        <w:t xml:space="preserve"> het Ontwerp door Opdrachtgever is geaccordeerd,</w:t>
      </w:r>
      <w:r w:rsidR="00317451" w:rsidRPr="00B921F0">
        <w:rPr>
          <w:rFonts w:asciiTheme="minorHAnsi" w:eastAsia="Calibri" w:hAnsiTheme="minorHAnsi" w:cstheme="minorHAnsi"/>
          <w:sz w:val="22"/>
          <w:szCs w:val="22"/>
        </w:rPr>
        <w:t xml:space="preserve"> kan Opdrachtgever de opdracht</w:t>
      </w:r>
      <w:r w:rsidR="00960B74" w:rsidRPr="00B921F0">
        <w:rPr>
          <w:rFonts w:asciiTheme="minorHAnsi" w:eastAsia="Calibri" w:hAnsiTheme="minorHAnsi" w:cstheme="minorHAnsi"/>
          <w:sz w:val="22"/>
          <w:szCs w:val="22"/>
        </w:rPr>
        <w:t xml:space="preserve"> voor de Bouwteamfase aanbieden</w:t>
      </w:r>
      <w:r w:rsidR="00317451" w:rsidRPr="00B921F0">
        <w:rPr>
          <w:rFonts w:asciiTheme="minorHAnsi" w:eastAsia="Calibri" w:hAnsiTheme="minorHAnsi" w:cstheme="minorHAnsi"/>
          <w:sz w:val="22"/>
          <w:szCs w:val="22"/>
        </w:rPr>
        <w:t xml:space="preserve"> aan de eerstvolgende inschrijver op basis van </w:t>
      </w:r>
      <w:r w:rsidR="00F46146" w:rsidRPr="00B921F0">
        <w:rPr>
          <w:rFonts w:asciiTheme="minorHAnsi" w:eastAsia="Calibri" w:hAnsiTheme="minorHAnsi" w:cstheme="minorHAnsi"/>
          <w:sz w:val="22"/>
          <w:szCs w:val="22"/>
        </w:rPr>
        <w:t>rangorde van de Aanbesteding, zijnde</w:t>
      </w:r>
      <w:r w:rsidR="00317451" w:rsidRPr="00B921F0">
        <w:rPr>
          <w:rFonts w:asciiTheme="minorHAnsi" w:eastAsia="Calibri" w:hAnsiTheme="minorHAnsi" w:cstheme="minorHAnsi"/>
          <w:sz w:val="22"/>
          <w:szCs w:val="22"/>
        </w:rPr>
        <w:t xml:space="preserve">: </w:t>
      </w:r>
      <w:r w:rsidR="00F46146" w:rsidRPr="00B921F0">
        <w:rPr>
          <w:rFonts w:asciiTheme="minorHAnsi" w:eastAsia="Calibri" w:hAnsiTheme="minorHAnsi" w:cstheme="minorHAnsi"/>
          <w:sz w:val="22"/>
          <w:szCs w:val="22"/>
        </w:rPr>
        <w:t xml:space="preserve">eerst </w:t>
      </w:r>
      <w:r w:rsidR="00317451" w:rsidRPr="00B921F0">
        <w:rPr>
          <w:rFonts w:asciiTheme="minorHAnsi" w:eastAsia="Calibri" w:hAnsiTheme="minorHAnsi" w:cstheme="minorHAnsi"/>
          <w:sz w:val="22"/>
          <w:szCs w:val="22"/>
        </w:rPr>
        <w:t xml:space="preserve">Inschrijver II, </w:t>
      </w:r>
      <w:r w:rsidR="00543826" w:rsidRPr="00B921F0">
        <w:rPr>
          <w:rFonts w:asciiTheme="minorHAnsi" w:eastAsia="Calibri" w:hAnsiTheme="minorHAnsi" w:cstheme="minorHAnsi"/>
          <w:sz w:val="22"/>
          <w:szCs w:val="22"/>
        </w:rPr>
        <w:t xml:space="preserve">vervolgens </w:t>
      </w:r>
      <w:r w:rsidR="00317451" w:rsidRPr="00B921F0">
        <w:rPr>
          <w:rFonts w:asciiTheme="minorHAnsi" w:eastAsia="Calibri" w:hAnsiTheme="minorHAnsi" w:cstheme="minorHAnsi"/>
          <w:sz w:val="22"/>
          <w:szCs w:val="22"/>
        </w:rPr>
        <w:t>Inschrijver III, Inschrijver IV</w:t>
      </w:r>
      <w:r w:rsidR="00960B74" w:rsidRPr="00B921F0">
        <w:rPr>
          <w:rFonts w:asciiTheme="minorHAnsi" w:eastAsia="Calibri" w:hAnsiTheme="minorHAnsi" w:cstheme="minorHAnsi"/>
          <w:sz w:val="22"/>
          <w:szCs w:val="22"/>
        </w:rPr>
        <w:t xml:space="preserve"> </w:t>
      </w:r>
      <w:r w:rsidR="00543826" w:rsidRPr="00B921F0">
        <w:rPr>
          <w:rFonts w:asciiTheme="minorHAnsi" w:eastAsia="Calibri" w:hAnsiTheme="minorHAnsi" w:cstheme="minorHAnsi"/>
          <w:sz w:val="22"/>
          <w:szCs w:val="22"/>
        </w:rPr>
        <w:t>en ten slotte</w:t>
      </w:r>
      <w:r w:rsidR="00317451" w:rsidRPr="00B921F0">
        <w:rPr>
          <w:rFonts w:asciiTheme="minorHAnsi" w:eastAsia="Calibri" w:hAnsiTheme="minorHAnsi" w:cstheme="minorHAnsi"/>
          <w:sz w:val="22"/>
          <w:szCs w:val="22"/>
        </w:rPr>
        <w:t xml:space="preserve"> Inschrijver V.</w:t>
      </w:r>
      <w:r w:rsidR="005B0BDB">
        <w:rPr>
          <w:rFonts w:asciiTheme="minorHAnsi" w:eastAsia="Calibri" w:hAnsiTheme="minorHAnsi" w:cstheme="minorHAnsi"/>
          <w:sz w:val="22"/>
          <w:szCs w:val="22"/>
        </w:rPr>
        <w:t xml:space="preserve"> De Inschrijver</w:t>
      </w:r>
      <w:r w:rsidR="0090100F">
        <w:rPr>
          <w:rFonts w:asciiTheme="minorHAnsi" w:eastAsia="Calibri" w:hAnsiTheme="minorHAnsi" w:cstheme="minorHAnsi"/>
          <w:sz w:val="22"/>
          <w:szCs w:val="22"/>
        </w:rPr>
        <w:t xml:space="preserve"> met wie de Opdrachtgever de nieuwe bouwteamovereenkomst sluit, kan dit verzoek niet weigeren.</w:t>
      </w:r>
      <w:r w:rsidR="00960B74" w:rsidRPr="00B921F0">
        <w:rPr>
          <w:rFonts w:asciiTheme="minorHAnsi" w:eastAsia="Calibri" w:hAnsiTheme="minorHAnsi" w:cstheme="minorHAnsi"/>
          <w:sz w:val="22"/>
          <w:szCs w:val="22"/>
        </w:rPr>
        <w:t xml:space="preserve"> </w:t>
      </w:r>
      <w:r w:rsidR="00990024" w:rsidRPr="00B921F0">
        <w:rPr>
          <w:rFonts w:asciiTheme="minorHAnsi" w:eastAsia="Calibri" w:hAnsiTheme="minorHAnsi" w:cstheme="minorHAnsi"/>
          <w:sz w:val="22"/>
          <w:szCs w:val="22"/>
        </w:rPr>
        <w:t xml:space="preserve">De </w:t>
      </w:r>
      <w:r w:rsidR="00990679">
        <w:rPr>
          <w:rFonts w:asciiTheme="minorHAnsi" w:eastAsia="Calibri" w:hAnsiTheme="minorHAnsi" w:cstheme="minorHAnsi"/>
          <w:sz w:val="22"/>
          <w:szCs w:val="22"/>
        </w:rPr>
        <w:t>Ontwerpfase</w:t>
      </w:r>
      <w:r w:rsidR="00990679" w:rsidRPr="00B921F0">
        <w:rPr>
          <w:rFonts w:asciiTheme="minorHAnsi" w:eastAsia="Calibri" w:hAnsiTheme="minorHAnsi" w:cstheme="minorHAnsi"/>
          <w:sz w:val="22"/>
          <w:szCs w:val="22"/>
        </w:rPr>
        <w:t xml:space="preserve"> </w:t>
      </w:r>
      <w:r w:rsidR="00990024" w:rsidRPr="00B921F0">
        <w:rPr>
          <w:rFonts w:asciiTheme="minorHAnsi" w:eastAsia="Calibri" w:hAnsiTheme="minorHAnsi" w:cstheme="minorHAnsi"/>
          <w:sz w:val="22"/>
          <w:szCs w:val="22"/>
        </w:rPr>
        <w:t xml:space="preserve">wordt </w:t>
      </w:r>
      <w:r w:rsidR="00543826" w:rsidRPr="00B921F0">
        <w:rPr>
          <w:rFonts w:asciiTheme="minorHAnsi" w:eastAsia="Calibri" w:hAnsiTheme="minorHAnsi" w:cstheme="minorHAnsi"/>
          <w:sz w:val="22"/>
          <w:szCs w:val="22"/>
        </w:rPr>
        <w:t xml:space="preserve">na het sluiten van een nieuwe bouwteamovereenkomst </w:t>
      </w:r>
      <w:r w:rsidR="00990024" w:rsidRPr="00B921F0">
        <w:rPr>
          <w:rFonts w:asciiTheme="minorHAnsi" w:eastAsia="Calibri" w:hAnsiTheme="minorHAnsi" w:cstheme="minorHAnsi"/>
          <w:sz w:val="22"/>
          <w:szCs w:val="22"/>
        </w:rPr>
        <w:t xml:space="preserve">opnieuw doorlopen, met dien verstande dat de documenten die in de bouwteamfase met Opdrachtnemer tot stand zijn gebracht, gebruikt </w:t>
      </w:r>
      <w:r w:rsidR="00891C6B" w:rsidRPr="00B921F0">
        <w:rPr>
          <w:rFonts w:asciiTheme="minorHAnsi" w:eastAsia="Calibri" w:hAnsiTheme="minorHAnsi" w:cstheme="minorHAnsi"/>
          <w:sz w:val="22"/>
          <w:szCs w:val="22"/>
        </w:rPr>
        <w:t>kunnen worden bij de nieuwe bouwteamfase met de Inschrijver.</w:t>
      </w:r>
      <w:r w:rsidR="00FD3E51" w:rsidRPr="00B921F0">
        <w:rPr>
          <w:rFonts w:asciiTheme="minorHAnsi" w:eastAsia="Calibri" w:hAnsiTheme="minorHAnsi" w:cstheme="minorHAnsi"/>
          <w:sz w:val="22"/>
          <w:szCs w:val="22"/>
        </w:rPr>
        <w:t xml:space="preserve"> De</w:t>
      </w:r>
      <w:r w:rsidR="00AC0C6E" w:rsidRPr="00B921F0">
        <w:rPr>
          <w:rFonts w:asciiTheme="minorHAnsi" w:eastAsia="Calibri" w:hAnsiTheme="minorHAnsi" w:cstheme="minorHAnsi"/>
          <w:sz w:val="22"/>
          <w:szCs w:val="22"/>
        </w:rPr>
        <w:t xml:space="preserve"> nieuwe</w:t>
      </w:r>
      <w:r w:rsidR="00FD3E51" w:rsidRPr="00B921F0">
        <w:rPr>
          <w:rFonts w:asciiTheme="minorHAnsi" w:eastAsia="Calibri" w:hAnsiTheme="minorHAnsi" w:cstheme="minorHAnsi"/>
          <w:sz w:val="22"/>
          <w:szCs w:val="22"/>
        </w:rPr>
        <w:t xml:space="preserve"> bouwteamovereenkomst wordt gesloten op basis van de documenten van de Aanbesteding waaronder de </w:t>
      </w:r>
      <w:r w:rsidR="002C0B76" w:rsidRPr="00B921F0">
        <w:rPr>
          <w:rFonts w:asciiTheme="minorHAnsi" w:eastAsia="Calibri" w:hAnsiTheme="minorHAnsi" w:cstheme="minorHAnsi"/>
          <w:sz w:val="22"/>
          <w:szCs w:val="22"/>
        </w:rPr>
        <w:t>B</w:t>
      </w:r>
      <w:r w:rsidR="00FD3E51" w:rsidRPr="00B921F0">
        <w:rPr>
          <w:rFonts w:asciiTheme="minorHAnsi" w:eastAsia="Calibri" w:hAnsiTheme="minorHAnsi" w:cstheme="minorHAnsi"/>
          <w:sz w:val="22"/>
          <w:szCs w:val="22"/>
        </w:rPr>
        <w:t xml:space="preserve">ouwteamovereenkomst en de inschrijving van </w:t>
      </w:r>
      <w:r w:rsidR="00FD3E51" w:rsidRPr="00B921F0">
        <w:rPr>
          <w:rFonts w:asciiTheme="minorHAnsi" w:eastAsia="Calibri" w:hAnsiTheme="minorHAnsi" w:cstheme="minorHAnsi"/>
          <w:sz w:val="22"/>
          <w:szCs w:val="22"/>
        </w:rPr>
        <w:lastRenderedPageBreak/>
        <w:t>Inschrijver.</w:t>
      </w:r>
      <w:r w:rsidR="00A33FFB" w:rsidRPr="00B921F0">
        <w:rPr>
          <w:rFonts w:asciiTheme="minorHAnsi" w:eastAsia="Calibri" w:hAnsiTheme="minorHAnsi" w:cstheme="minorHAnsi"/>
          <w:sz w:val="22"/>
          <w:szCs w:val="22"/>
        </w:rPr>
        <w:t xml:space="preserve"> </w:t>
      </w:r>
      <w:r w:rsidR="00303001" w:rsidRPr="00B921F0">
        <w:rPr>
          <w:rFonts w:asciiTheme="minorHAnsi" w:eastAsia="Calibri" w:hAnsiTheme="minorHAnsi" w:cstheme="minorHAnsi"/>
          <w:sz w:val="22"/>
          <w:szCs w:val="22"/>
        </w:rPr>
        <w:br/>
      </w:r>
    </w:p>
    <w:p w14:paraId="278FDEE0" w14:textId="77777777" w:rsidR="00482A86" w:rsidRPr="00B921F0" w:rsidRDefault="00911364" w:rsidP="00B921F0">
      <w:pPr>
        <w:pStyle w:val="Lijstalinea"/>
        <w:numPr>
          <w:ilvl w:val="0"/>
          <w:numId w:val="14"/>
        </w:numPr>
        <w:spacing w:line="240" w:lineRule="auto"/>
        <w:ind w:left="360"/>
        <w:rPr>
          <w:rFonts w:asciiTheme="minorHAnsi" w:eastAsia="Calibri" w:hAnsiTheme="minorHAnsi" w:cstheme="minorHAnsi"/>
          <w:sz w:val="22"/>
          <w:szCs w:val="22"/>
        </w:rPr>
      </w:pPr>
      <w:r w:rsidRPr="00B921F0">
        <w:rPr>
          <w:rFonts w:asciiTheme="minorHAnsi" w:eastAsia="Calibri" w:hAnsiTheme="minorHAnsi" w:cstheme="minorHAnsi"/>
          <w:sz w:val="22"/>
          <w:szCs w:val="22"/>
        </w:rPr>
        <w:t>Indien de Opdrachtgever gebruik maakt van de Wachtkamerovereenkomst</w:t>
      </w:r>
      <w:r w:rsidR="00891C6B" w:rsidRPr="00B921F0">
        <w:rPr>
          <w:rFonts w:asciiTheme="minorHAnsi" w:eastAsia="Calibri" w:hAnsiTheme="minorHAnsi" w:cstheme="minorHAnsi"/>
          <w:sz w:val="22"/>
          <w:szCs w:val="22"/>
        </w:rPr>
        <w:t xml:space="preserve"> </w:t>
      </w:r>
      <w:r w:rsidR="00891C6B" w:rsidRPr="00B921F0">
        <w:rPr>
          <w:rFonts w:asciiTheme="minorHAnsi" w:eastAsia="Calibri" w:hAnsiTheme="minorHAnsi" w:cstheme="minorHAnsi"/>
          <w:sz w:val="22"/>
          <w:szCs w:val="22"/>
          <w:u w:val="single"/>
        </w:rPr>
        <w:t>nadat</w:t>
      </w:r>
      <w:r w:rsidR="00891C6B" w:rsidRPr="00B921F0">
        <w:rPr>
          <w:rFonts w:asciiTheme="minorHAnsi" w:eastAsia="Calibri" w:hAnsiTheme="minorHAnsi" w:cstheme="minorHAnsi"/>
          <w:sz w:val="22"/>
          <w:szCs w:val="22"/>
        </w:rPr>
        <w:t xml:space="preserve"> het Ontwerp is geaccordeerd, dus als de onderhandelingen met de Opdrachtnemer niet tot een </w:t>
      </w:r>
      <w:r w:rsidR="00AC0C6E" w:rsidRPr="00B921F0">
        <w:rPr>
          <w:rFonts w:asciiTheme="minorHAnsi" w:eastAsia="Calibri" w:hAnsiTheme="minorHAnsi" w:cstheme="minorHAnsi"/>
          <w:sz w:val="22"/>
          <w:szCs w:val="22"/>
        </w:rPr>
        <w:t>Aannemingsovereenkomst</w:t>
      </w:r>
      <w:r w:rsidR="00891C6B" w:rsidRPr="00B921F0">
        <w:rPr>
          <w:rFonts w:asciiTheme="minorHAnsi" w:eastAsia="Calibri" w:hAnsiTheme="minorHAnsi" w:cstheme="minorHAnsi"/>
          <w:sz w:val="22"/>
          <w:szCs w:val="22"/>
        </w:rPr>
        <w:t xml:space="preserve"> leiden of als de Aannemingsovereenkomst voortijdig wordt beëindigd,</w:t>
      </w:r>
      <w:r w:rsidRPr="00B921F0">
        <w:rPr>
          <w:rFonts w:asciiTheme="minorHAnsi" w:eastAsia="Calibri" w:hAnsiTheme="minorHAnsi" w:cstheme="minorHAnsi"/>
          <w:sz w:val="22"/>
          <w:szCs w:val="22"/>
        </w:rPr>
        <w:t xml:space="preserve"> </w:t>
      </w:r>
      <w:r w:rsidR="00230237" w:rsidRPr="00B921F0">
        <w:rPr>
          <w:rFonts w:asciiTheme="minorHAnsi" w:eastAsia="Calibri" w:hAnsiTheme="minorHAnsi" w:cstheme="minorHAnsi"/>
          <w:sz w:val="22"/>
          <w:szCs w:val="22"/>
        </w:rPr>
        <w:t>dan</w:t>
      </w:r>
      <w:r w:rsidRPr="00B921F0">
        <w:rPr>
          <w:rFonts w:asciiTheme="minorHAnsi" w:eastAsia="Calibri" w:hAnsiTheme="minorHAnsi" w:cstheme="minorHAnsi"/>
          <w:sz w:val="22"/>
          <w:szCs w:val="22"/>
        </w:rPr>
        <w:t xml:space="preserve"> sluit</w:t>
      </w:r>
      <w:r w:rsidR="00230237" w:rsidRPr="00B921F0">
        <w:rPr>
          <w:rFonts w:asciiTheme="minorHAnsi" w:eastAsia="Calibri" w:hAnsiTheme="minorHAnsi" w:cstheme="minorHAnsi"/>
          <w:sz w:val="22"/>
          <w:szCs w:val="22"/>
        </w:rPr>
        <w:t xml:space="preserve"> Opdrachtgever </w:t>
      </w:r>
      <w:r w:rsidRPr="00B921F0">
        <w:rPr>
          <w:rFonts w:asciiTheme="minorHAnsi" w:eastAsia="Calibri" w:hAnsiTheme="minorHAnsi" w:cstheme="minorHAnsi"/>
          <w:sz w:val="22"/>
          <w:szCs w:val="22"/>
        </w:rPr>
        <w:t xml:space="preserve">met een van de </w:t>
      </w:r>
      <w:r w:rsidR="00230237" w:rsidRPr="00B921F0">
        <w:rPr>
          <w:rFonts w:asciiTheme="minorHAnsi" w:eastAsia="Calibri" w:hAnsiTheme="minorHAnsi" w:cstheme="minorHAnsi"/>
          <w:sz w:val="22"/>
          <w:szCs w:val="22"/>
        </w:rPr>
        <w:t>Inschrijver</w:t>
      </w:r>
      <w:r w:rsidR="00960B74" w:rsidRPr="00B921F0">
        <w:rPr>
          <w:rFonts w:asciiTheme="minorHAnsi" w:eastAsia="Calibri" w:hAnsiTheme="minorHAnsi" w:cstheme="minorHAnsi"/>
          <w:sz w:val="22"/>
          <w:szCs w:val="22"/>
        </w:rPr>
        <w:t>s</w:t>
      </w:r>
      <w:r w:rsidRPr="00B921F0">
        <w:rPr>
          <w:rFonts w:asciiTheme="minorHAnsi" w:eastAsia="Calibri" w:hAnsiTheme="minorHAnsi" w:cstheme="minorHAnsi"/>
          <w:sz w:val="22"/>
          <w:szCs w:val="22"/>
        </w:rPr>
        <w:t xml:space="preserve"> II</w:t>
      </w:r>
      <w:r w:rsidR="00230237" w:rsidRPr="00B921F0">
        <w:rPr>
          <w:rFonts w:asciiTheme="minorHAnsi" w:eastAsia="Calibri" w:hAnsiTheme="minorHAnsi" w:cstheme="minorHAnsi"/>
          <w:sz w:val="22"/>
          <w:szCs w:val="22"/>
        </w:rPr>
        <w:t xml:space="preserve"> of </w:t>
      </w:r>
      <w:r w:rsidRPr="00B921F0">
        <w:rPr>
          <w:rFonts w:asciiTheme="minorHAnsi" w:eastAsia="Calibri" w:hAnsiTheme="minorHAnsi" w:cstheme="minorHAnsi"/>
          <w:sz w:val="22"/>
          <w:szCs w:val="22"/>
        </w:rPr>
        <w:t>III</w:t>
      </w:r>
      <w:r w:rsidR="00230237" w:rsidRPr="00B921F0">
        <w:rPr>
          <w:rFonts w:asciiTheme="minorHAnsi" w:eastAsia="Calibri" w:hAnsiTheme="minorHAnsi" w:cstheme="minorHAnsi"/>
          <w:sz w:val="22"/>
          <w:szCs w:val="22"/>
        </w:rPr>
        <w:t xml:space="preserve"> of</w:t>
      </w:r>
      <w:r w:rsidRPr="00B921F0">
        <w:rPr>
          <w:rFonts w:asciiTheme="minorHAnsi" w:eastAsia="Calibri" w:hAnsiTheme="minorHAnsi" w:cstheme="minorHAnsi"/>
          <w:sz w:val="22"/>
          <w:szCs w:val="22"/>
        </w:rPr>
        <w:t xml:space="preserve"> IV of V, </w:t>
      </w:r>
      <w:r w:rsidR="00230237" w:rsidRPr="00B921F0">
        <w:rPr>
          <w:rFonts w:asciiTheme="minorHAnsi" w:eastAsia="Calibri" w:hAnsiTheme="minorHAnsi" w:cstheme="minorHAnsi"/>
          <w:sz w:val="22"/>
          <w:szCs w:val="22"/>
        </w:rPr>
        <w:t xml:space="preserve">een Aannemingsovereenkomst </w:t>
      </w:r>
      <w:r w:rsidR="00E847E1" w:rsidRPr="00B921F0">
        <w:rPr>
          <w:rFonts w:asciiTheme="minorHAnsi" w:eastAsia="Calibri" w:hAnsiTheme="minorHAnsi" w:cstheme="minorHAnsi"/>
          <w:sz w:val="22"/>
          <w:szCs w:val="22"/>
        </w:rPr>
        <w:t>voor de realisatie van (het restant van) het geaccordeerde Ontwerp.</w:t>
      </w:r>
      <w:r w:rsidR="00D86091" w:rsidRPr="00B921F0">
        <w:rPr>
          <w:rFonts w:asciiTheme="minorHAnsi" w:eastAsia="Calibri" w:hAnsiTheme="minorHAnsi" w:cstheme="minorHAnsi"/>
          <w:sz w:val="22"/>
          <w:szCs w:val="22"/>
        </w:rPr>
        <w:t xml:space="preserve"> Daartoe houdt de Opdrachtgever een meervoudig onderhandse aanbesteding met de Inschrijvers. </w:t>
      </w:r>
      <w:r w:rsidR="002C4F08" w:rsidRPr="00B921F0">
        <w:rPr>
          <w:rFonts w:asciiTheme="minorHAnsi" w:eastAsia="Calibri" w:hAnsiTheme="minorHAnsi" w:cstheme="minorHAnsi"/>
          <w:sz w:val="22"/>
          <w:szCs w:val="22"/>
        </w:rPr>
        <w:t xml:space="preserve">De </w:t>
      </w:r>
      <w:r w:rsidR="002C0B76" w:rsidRPr="00B921F0">
        <w:rPr>
          <w:rFonts w:asciiTheme="minorHAnsi" w:eastAsia="Calibri" w:hAnsiTheme="minorHAnsi" w:cstheme="minorHAnsi"/>
          <w:sz w:val="22"/>
          <w:szCs w:val="22"/>
        </w:rPr>
        <w:t>A</w:t>
      </w:r>
      <w:r w:rsidR="002C4F08" w:rsidRPr="00B921F0">
        <w:rPr>
          <w:rFonts w:asciiTheme="minorHAnsi" w:eastAsia="Calibri" w:hAnsiTheme="minorHAnsi" w:cstheme="minorHAnsi"/>
          <w:sz w:val="22"/>
          <w:szCs w:val="22"/>
        </w:rPr>
        <w:t xml:space="preserve">annemingsovereenkomst wordt dan gesloten conform de documenten van de Aanbesteding, waaronder de concept </w:t>
      </w:r>
      <w:r w:rsidR="005C64CC">
        <w:rPr>
          <w:rFonts w:asciiTheme="minorHAnsi" w:eastAsia="Calibri" w:hAnsiTheme="minorHAnsi" w:cstheme="minorHAnsi"/>
          <w:sz w:val="22"/>
          <w:szCs w:val="22"/>
        </w:rPr>
        <w:t>A</w:t>
      </w:r>
      <w:r w:rsidR="002C4F08" w:rsidRPr="00B921F0">
        <w:rPr>
          <w:rFonts w:asciiTheme="minorHAnsi" w:eastAsia="Calibri" w:hAnsiTheme="minorHAnsi" w:cstheme="minorHAnsi"/>
          <w:sz w:val="22"/>
          <w:szCs w:val="22"/>
        </w:rPr>
        <w:t>annemingsovereenkomst</w:t>
      </w:r>
      <w:r w:rsidR="00705205">
        <w:rPr>
          <w:rFonts w:asciiTheme="minorHAnsi" w:eastAsia="Calibri" w:hAnsiTheme="minorHAnsi" w:cstheme="minorHAnsi"/>
          <w:sz w:val="22"/>
          <w:szCs w:val="22"/>
        </w:rPr>
        <w:t xml:space="preserve">, voor de realisatie van het geaccordeerde Ontwerp, althans voor de realisatie van het </w:t>
      </w:r>
      <w:r w:rsidR="00563317">
        <w:rPr>
          <w:rFonts w:asciiTheme="minorHAnsi" w:eastAsia="Calibri" w:hAnsiTheme="minorHAnsi" w:cstheme="minorHAnsi"/>
          <w:sz w:val="22"/>
          <w:szCs w:val="22"/>
        </w:rPr>
        <w:t>restant van het Werk</w:t>
      </w:r>
      <w:r w:rsidR="002C4F08" w:rsidRPr="00B921F0">
        <w:rPr>
          <w:rFonts w:asciiTheme="minorHAnsi" w:eastAsia="Calibri" w:hAnsiTheme="minorHAnsi" w:cstheme="minorHAnsi"/>
          <w:sz w:val="22"/>
          <w:szCs w:val="22"/>
        </w:rPr>
        <w:t>.</w:t>
      </w:r>
      <w:r w:rsidR="0090100F">
        <w:rPr>
          <w:rFonts w:asciiTheme="minorHAnsi" w:eastAsia="Calibri" w:hAnsiTheme="minorHAnsi" w:cstheme="minorHAnsi"/>
          <w:sz w:val="22"/>
          <w:szCs w:val="22"/>
        </w:rPr>
        <w:t xml:space="preserve"> De Inschrijvers hebben een recht, maar geen verplichting, om deel te nemen aan die meervoudig onderhandse aanbesteding.</w:t>
      </w:r>
      <w:r w:rsidR="00303001" w:rsidRPr="00B921F0">
        <w:rPr>
          <w:rFonts w:asciiTheme="minorHAnsi" w:eastAsia="Calibri" w:hAnsiTheme="minorHAnsi" w:cstheme="minorHAnsi"/>
          <w:sz w:val="22"/>
          <w:szCs w:val="22"/>
        </w:rPr>
        <w:br/>
      </w:r>
    </w:p>
    <w:p w14:paraId="09EB48A1" w14:textId="77777777" w:rsidR="003869AA" w:rsidRPr="00B921F0" w:rsidRDefault="003869AA" w:rsidP="00B921F0">
      <w:pPr>
        <w:pStyle w:val="Lijstalinea"/>
        <w:numPr>
          <w:ilvl w:val="0"/>
          <w:numId w:val="14"/>
        </w:numPr>
        <w:spacing w:line="240" w:lineRule="auto"/>
        <w:ind w:left="360"/>
        <w:rPr>
          <w:rFonts w:asciiTheme="minorHAnsi" w:eastAsia="Calibri" w:hAnsiTheme="minorHAnsi" w:cstheme="minorHAnsi"/>
          <w:sz w:val="22"/>
          <w:szCs w:val="22"/>
        </w:rPr>
      </w:pPr>
      <w:r w:rsidRPr="00B921F0">
        <w:rPr>
          <w:rFonts w:asciiTheme="minorHAnsi" w:eastAsia="Calibri" w:hAnsiTheme="minorHAnsi" w:cstheme="minorHAnsi"/>
          <w:sz w:val="22"/>
          <w:szCs w:val="22"/>
        </w:rPr>
        <w:t xml:space="preserve">Deze Wachtkamerovereenkomst heeft een looptijd die gelijk is aan de </w:t>
      </w:r>
      <w:r w:rsidR="00C93E93" w:rsidRPr="00B921F0">
        <w:rPr>
          <w:rFonts w:asciiTheme="minorHAnsi" w:eastAsia="Calibri" w:hAnsiTheme="minorHAnsi" w:cstheme="minorHAnsi"/>
          <w:sz w:val="22"/>
          <w:szCs w:val="22"/>
        </w:rPr>
        <w:t xml:space="preserve">looptijd van de Bouwteamovereenkomst </w:t>
      </w:r>
      <w:r w:rsidR="001C4245" w:rsidRPr="00B921F0">
        <w:rPr>
          <w:rFonts w:asciiTheme="minorHAnsi" w:eastAsia="Calibri" w:hAnsiTheme="minorHAnsi" w:cstheme="minorHAnsi"/>
          <w:sz w:val="22"/>
          <w:szCs w:val="22"/>
        </w:rPr>
        <w:t xml:space="preserve">en de </w:t>
      </w:r>
      <w:r w:rsidR="00230237" w:rsidRPr="00B921F0">
        <w:rPr>
          <w:rFonts w:asciiTheme="minorHAnsi" w:eastAsia="Calibri" w:hAnsiTheme="minorHAnsi" w:cstheme="minorHAnsi"/>
          <w:sz w:val="22"/>
          <w:szCs w:val="22"/>
        </w:rPr>
        <w:t>Aannemingsovereenkomst</w:t>
      </w:r>
      <w:r w:rsidR="001C4245" w:rsidRPr="00B921F0">
        <w:rPr>
          <w:rFonts w:asciiTheme="minorHAnsi" w:eastAsia="Calibri" w:hAnsiTheme="minorHAnsi" w:cstheme="minorHAnsi"/>
          <w:sz w:val="22"/>
          <w:szCs w:val="22"/>
        </w:rPr>
        <w:t xml:space="preserve"> </w:t>
      </w:r>
      <w:r w:rsidR="00C93E93" w:rsidRPr="00B921F0">
        <w:rPr>
          <w:rFonts w:asciiTheme="minorHAnsi" w:eastAsia="Calibri" w:hAnsiTheme="minorHAnsi" w:cstheme="minorHAnsi"/>
          <w:sz w:val="22"/>
          <w:szCs w:val="22"/>
        </w:rPr>
        <w:t>tussen Opdrachtgever en de Opdrachtnemer.</w:t>
      </w:r>
      <w:r w:rsidR="00303001" w:rsidRPr="00B921F0">
        <w:rPr>
          <w:rFonts w:asciiTheme="minorHAnsi" w:eastAsia="Calibri" w:hAnsiTheme="minorHAnsi" w:cstheme="minorHAnsi"/>
          <w:sz w:val="22"/>
          <w:szCs w:val="22"/>
        </w:rPr>
        <w:br/>
      </w:r>
    </w:p>
    <w:p w14:paraId="3C022307" w14:textId="77777777" w:rsidR="00C05923" w:rsidRDefault="00EE1E77" w:rsidP="00B921F0">
      <w:pPr>
        <w:pStyle w:val="Lijstalinea"/>
        <w:numPr>
          <w:ilvl w:val="0"/>
          <w:numId w:val="14"/>
        </w:numPr>
        <w:spacing w:line="240" w:lineRule="auto"/>
        <w:ind w:left="360"/>
        <w:rPr>
          <w:rFonts w:asciiTheme="minorHAnsi" w:eastAsia="Calibri" w:hAnsiTheme="minorHAnsi" w:cstheme="minorHAnsi"/>
          <w:sz w:val="22"/>
          <w:szCs w:val="22"/>
        </w:rPr>
      </w:pPr>
      <w:r w:rsidRPr="00B921F0">
        <w:rPr>
          <w:rFonts w:asciiTheme="minorHAnsi" w:eastAsia="Calibri" w:hAnsiTheme="minorHAnsi" w:cstheme="minorHAnsi"/>
          <w:sz w:val="22"/>
          <w:szCs w:val="22"/>
        </w:rPr>
        <w:t>De a</w:t>
      </w:r>
      <w:r w:rsidR="00EE50C3" w:rsidRPr="00B921F0">
        <w:rPr>
          <w:rFonts w:asciiTheme="minorHAnsi" w:eastAsia="Calibri" w:hAnsiTheme="minorHAnsi" w:cstheme="minorHAnsi"/>
          <w:sz w:val="22"/>
          <w:szCs w:val="22"/>
        </w:rPr>
        <w:t>r</w:t>
      </w:r>
      <w:r w:rsidRPr="00B921F0">
        <w:rPr>
          <w:rFonts w:asciiTheme="minorHAnsi" w:eastAsia="Calibri" w:hAnsiTheme="minorHAnsi" w:cstheme="minorHAnsi"/>
          <w:sz w:val="22"/>
          <w:szCs w:val="22"/>
        </w:rPr>
        <w:t xml:space="preserve">tikelen </w:t>
      </w:r>
      <w:r w:rsidR="005C64CC">
        <w:rPr>
          <w:rFonts w:asciiTheme="minorHAnsi" w:eastAsia="Calibri" w:hAnsiTheme="minorHAnsi" w:cstheme="minorHAnsi"/>
          <w:sz w:val="22"/>
          <w:szCs w:val="22"/>
        </w:rPr>
        <w:t>__</w:t>
      </w:r>
      <w:r w:rsidR="00BF4394">
        <w:rPr>
          <w:rFonts w:asciiTheme="minorHAnsi" w:eastAsia="Calibri" w:hAnsiTheme="minorHAnsi" w:cstheme="minorHAnsi"/>
          <w:sz w:val="22"/>
          <w:szCs w:val="22"/>
        </w:rPr>
        <w:t xml:space="preserve"> </w:t>
      </w:r>
      <w:r w:rsidR="00C05923">
        <w:rPr>
          <w:rFonts w:asciiTheme="minorHAnsi" w:eastAsia="Calibri" w:hAnsiTheme="minorHAnsi" w:cstheme="minorHAnsi"/>
          <w:sz w:val="22"/>
          <w:szCs w:val="22"/>
        </w:rPr>
        <w:t>(</w:t>
      </w:r>
      <w:r w:rsidR="00C05923" w:rsidRPr="00B921F0">
        <w:rPr>
          <w:rFonts w:asciiTheme="minorHAnsi" w:eastAsia="Calibri" w:hAnsiTheme="minorHAnsi" w:cstheme="minorHAnsi"/>
          <w:sz w:val="22"/>
          <w:szCs w:val="22"/>
        </w:rPr>
        <w:t>rangorderegeling</w:t>
      </w:r>
      <w:r w:rsidR="00C05923">
        <w:rPr>
          <w:rFonts w:asciiTheme="minorHAnsi" w:eastAsia="Calibri" w:hAnsiTheme="minorHAnsi" w:cstheme="minorHAnsi"/>
          <w:sz w:val="22"/>
          <w:szCs w:val="22"/>
        </w:rPr>
        <w:t>)</w:t>
      </w:r>
      <w:r w:rsidR="00363906" w:rsidRPr="00B921F0">
        <w:rPr>
          <w:rFonts w:asciiTheme="minorHAnsi" w:eastAsia="Calibri" w:hAnsiTheme="minorHAnsi" w:cstheme="minorHAnsi"/>
          <w:sz w:val="22"/>
          <w:szCs w:val="22"/>
        </w:rPr>
        <w:t xml:space="preserve">, </w:t>
      </w:r>
      <w:r w:rsidR="005C64CC">
        <w:rPr>
          <w:rFonts w:asciiTheme="minorHAnsi" w:eastAsia="Calibri" w:hAnsiTheme="minorHAnsi" w:cstheme="minorHAnsi"/>
          <w:sz w:val="22"/>
          <w:szCs w:val="22"/>
        </w:rPr>
        <w:t>__</w:t>
      </w:r>
      <w:r w:rsidR="00BF4394">
        <w:rPr>
          <w:rFonts w:asciiTheme="minorHAnsi" w:eastAsia="Calibri" w:hAnsiTheme="minorHAnsi" w:cstheme="minorHAnsi"/>
          <w:sz w:val="22"/>
          <w:szCs w:val="22"/>
        </w:rPr>
        <w:t xml:space="preserve"> </w:t>
      </w:r>
      <w:r w:rsidR="00C05923">
        <w:rPr>
          <w:rFonts w:asciiTheme="minorHAnsi" w:eastAsia="Calibri" w:hAnsiTheme="minorHAnsi" w:cstheme="minorHAnsi"/>
          <w:sz w:val="22"/>
          <w:szCs w:val="22"/>
        </w:rPr>
        <w:t>(escalatie)</w:t>
      </w:r>
      <w:r w:rsidR="00363906" w:rsidRPr="00B921F0">
        <w:rPr>
          <w:rFonts w:asciiTheme="minorHAnsi" w:eastAsia="Calibri" w:hAnsiTheme="minorHAnsi" w:cstheme="minorHAnsi"/>
          <w:sz w:val="22"/>
          <w:szCs w:val="22"/>
        </w:rPr>
        <w:t>,</w:t>
      </w:r>
      <w:r w:rsidR="00C05923">
        <w:rPr>
          <w:rFonts w:asciiTheme="minorHAnsi" w:eastAsia="Calibri" w:hAnsiTheme="minorHAnsi" w:cstheme="minorHAnsi"/>
          <w:sz w:val="22"/>
          <w:szCs w:val="22"/>
        </w:rPr>
        <w:t xml:space="preserve"> </w:t>
      </w:r>
      <w:r w:rsidR="005C64CC">
        <w:rPr>
          <w:rFonts w:asciiTheme="minorHAnsi" w:eastAsia="Calibri" w:hAnsiTheme="minorHAnsi" w:cstheme="minorHAnsi"/>
          <w:sz w:val="22"/>
          <w:szCs w:val="22"/>
        </w:rPr>
        <w:t>__</w:t>
      </w:r>
      <w:r w:rsidR="00C05923">
        <w:rPr>
          <w:rFonts w:asciiTheme="minorHAnsi" w:eastAsia="Calibri" w:hAnsiTheme="minorHAnsi" w:cstheme="minorHAnsi"/>
          <w:sz w:val="22"/>
          <w:szCs w:val="22"/>
        </w:rPr>
        <w:t>(voorbehoud),</w:t>
      </w:r>
      <w:r w:rsidR="00363906" w:rsidRPr="00B921F0">
        <w:rPr>
          <w:rFonts w:asciiTheme="minorHAnsi" w:eastAsia="Calibri" w:hAnsiTheme="minorHAnsi" w:cstheme="minorHAnsi"/>
          <w:sz w:val="22"/>
          <w:szCs w:val="22"/>
        </w:rPr>
        <w:t xml:space="preserve"> </w:t>
      </w:r>
      <w:r w:rsidR="005C64CC">
        <w:rPr>
          <w:rFonts w:asciiTheme="minorHAnsi" w:eastAsia="Calibri" w:hAnsiTheme="minorHAnsi" w:cstheme="minorHAnsi"/>
          <w:sz w:val="22"/>
          <w:szCs w:val="22"/>
        </w:rPr>
        <w:t>___</w:t>
      </w:r>
      <w:r w:rsidR="00BF4394">
        <w:rPr>
          <w:rFonts w:asciiTheme="minorHAnsi" w:eastAsia="Calibri" w:hAnsiTheme="minorHAnsi" w:cstheme="minorHAnsi"/>
          <w:sz w:val="22"/>
          <w:szCs w:val="22"/>
        </w:rPr>
        <w:t xml:space="preserve"> </w:t>
      </w:r>
      <w:r w:rsidR="00C05923">
        <w:rPr>
          <w:rFonts w:asciiTheme="minorHAnsi" w:eastAsia="Calibri" w:hAnsiTheme="minorHAnsi" w:cstheme="minorHAnsi"/>
          <w:sz w:val="22"/>
          <w:szCs w:val="22"/>
        </w:rPr>
        <w:t>(</w:t>
      </w:r>
      <w:r w:rsidR="00C05923" w:rsidRPr="00B921F0">
        <w:rPr>
          <w:rFonts w:asciiTheme="minorHAnsi" w:eastAsia="Calibri" w:hAnsiTheme="minorHAnsi" w:cstheme="minorHAnsi"/>
          <w:sz w:val="22"/>
          <w:szCs w:val="22"/>
        </w:rPr>
        <w:t>geheimhouding</w:t>
      </w:r>
      <w:r w:rsidR="00C05923">
        <w:rPr>
          <w:rFonts w:asciiTheme="minorHAnsi" w:eastAsia="Calibri" w:hAnsiTheme="minorHAnsi" w:cstheme="minorHAnsi"/>
          <w:sz w:val="22"/>
          <w:szCs w:val="22"/>
        </w:rPr>
        <w:t>)</w:t>
      </w:r>
      <w:r w:rsidR="000D30C9" w:rsidRPr="00B921F0">
        <w:rPr>
          <w:rFonts w:asciiTheme="minorHAnsi" w:eastAsia="Calibri" w:hAnsiTheme="minorHAnsi" w:cstheme="minorHAnsi"/>
          <w:sz w:val="22"/>
          <w:szCs w:val="22"/>
        </w:rPr>
        <w:t xml:space="preserve">, </w:t>
      </w:r>
      <w:r w:rsidR="005C64CC">
        <w:rPr>
          <w:rFonts w:asciiTheme="minorHAnsi" w:eastAsia="Calibri" w:hAnsiTheme="minorHAnsi" w:cstheme="minorHAnsi"/>
          <w:sz w:val="22"/>
          <w:szCs w:val="22"/>
        </w:rPr>
        <w:t>___</w:t>
      </w:r>
      <w:r w:rsidR="00BF4394">
        <w:rPr>
          <w:rFonts w:asciiTheme="minorHAnsi" w:eastAsia="Calibri" w:hAnsiTheme="minorHAnsi" w:cstheme="minorHAnsi"/>
          <w:sz w:val="22"/>
          <w:szCs w:val="22"/>
        </w:rPr>
        <w:t xml:space="preserve"> </w:t>
      </w:r>
      <w:r w:rsidR="00C05923">
        <w:rPr>
          <w:rFonts w:asciiTheme="minorHAnsi" w:eastAsia="Calibri" w:hAnsiTheme="minorHAnsi" w:cstheme="minorHAnsi"/>
          <w:sz w:val="22"/>
          <w:szCs w:val="22"/>
        </w:rPr>
        <w:t>(</w:t>
      </w:r>
      <w:r w:rsidR="00C05923" w:rsidRPr="00B921F0">
        <w:rPr>
          <w:rFonts w:asciiTheme="minorHAnsi" w:eastAsia="Calibri" w:hAnsiTheme="minorHAnsi" w:cstheme="minorHAnsi"/>
          <w:sz w:val="22"/>
          <w:szCs w:val="22"/>
        </w:rPr>
        <w:t>geschillenbeslechting</w:t>
      </w:r>
      <w:r w:rsidR="00C05923">
        <w:rPr>
          <w:rFonts w:asciiTheme="minorHAnsi" w:eastAsia="Calibri" w:hAnsiTheme="minorHAnsi" w:cstheme="minorHAnsi"/>
          <w:sz w:val="22"/>
          <w:szCs w:val="22"/>
        </w:rPr>
        <w:t>)</w:t>
      </w:r>
      <w:r w:rsidRPr="00B921F0">
        <w:rPr>
          <w:rFonts w:asciiTheme="minorHAnsi" w:eastAsia="Calibri" w:hAnsiTheme="minorHAnsi" w:cstheme="minorHAnsi"/>
          <w:sz w:val="22"/>
          <w:szCs w:val="22"/>
        </w:rPr>
        <w:t xml:space="preserve">, </w:t>
      </w:r>
      <w:r w:rsidR="00BF4394">
        <w:rPr>
          <w:rFonts w:asciiTheme="minorHAnsi" w:eastAsia="Calibri" w:hAnsiTheme="minorHAnsi" w:cstheme="minorHAnsi"/>
          <w:sz w:val="22"/>
          <w:szCs w:val="22"/>
        </w:rPr>
        <w:t>uit</w:t>
      </w:r>
      <w:r w:rsidR="0048082F" w:rsidRPr="00B921F0">
        <w:rPr>
          <w:rFonts w:asciiTheme="minorHAnsi" w:eastAsia="Calibri" w:hAnsiTheme="minorHAnsi" w:cstheme="minorHAnsi"/>
          <w:sz w:val="22"/>
          <w:szCs w:val="22"/>
        </w:rPr>
        <w:t xml:space="preserve"> de Bouwteamovereenkomst </w:t>
      </w:r>
      <w:r w:rsidR="00EE50C3" w:rsidRPr="00B921F0">
        <w:rPr>
          <w:rFonts w:asciiTheme="minorHAnsi" w:eastAsia="Calibri" w:hAnsiTheme="minorHAnsi" w:cstheme="minorHAnsi"/>
          <w:sz w:val="22"/>
          <w:szCs w:val="22"/>
        </w:rPr>
        <w:t>zijn</w:t>
      </w:r>
      <w:r w:rsidR="0048082F" w:rsidRPr="00B921F0">
        <w:rPr>
          <w:rFonts w:asciiTheme="minorHAnsi" w:eastAsia="Calibri" w:hAnsiTheme="minorHAnsi" w:cstheme="minorHAnsi"/>
          <w:sz w:val="22"/>
          <w:szCs w:val="22"/>
        </w:rPr>
        <w:t xml:space="preserve"> van toepassing op deze </w:t>
      </w:r>
      <w:r w:rsidR="00D96E0A" w:rsidRPr="00B921F0">
        <w:rPr>
          <w:rFonts w:asciiTheme="minorHAnsi" w:eastAsia="Calibri" w:hAnsiTheme="minorHAnsi" w:cstheme="minorHAnsi"/>
          <w:sz w:val="22"/>
          <w:szCs w:val="22"/>
        </w:rPr>
        <w:t>W</w:t>
      </w:r>
      <w:r w:rsidR="0048082F" w:rsidRPr="00B921F0">
        <w:rPr>
          <w:rFonts w:asciiTheme="minorHAnsi" w:eastAsia="Calibri" w:hAnsiTheme="minorHAnsi" w:cstheme="minorHAnsi"/>
          <w:sz w:val="22"/>
          <w:szCs w:val="22"/>
        </w:rPr>
        <w:t>achtkamerovereenkomst.</w:t>
      </w:r>
      <w:r w:rsidR="00230237" w:rsidRPr="00B921F0">
        <w:rPr>
          <w:rFonts w:asciiTheme="minorHAnsi" w:eastAsia="Calibri" w:hAnsiTheme="minorHAnsi" w:cstheme="minorHAnsi"/>
          <w:sz w:val="22"/>
          <w:szCs w:val="22"/>
        </w:rPr>
        <w:t xml:space="preserve"> </w:t>
      </w:r>
      <w:r w:rsidR="00C05923">
        <w:rPr>
          <w:rFonts w:asciiTheme="minorHAnsi" w:eastAsia="Calibri" w:hAnsiTheme="minorHAnsi" w:cstheme="minorHAnsi"/>
          <w:sz w:val="22"/>
          <w:szCs w:val="22"/>
        </w:rPr>
        <w:br/>
      </w:r>
    </w:p>
    <w:p w14:paraId="03C44AB7" w14:textId="77777777" w:rsidR="002C0B76" w:rsidRPr="00BF4394" w:rsidRDefault="00C05923" w:rsidP="00BF4394">
      <w:pPr>
        <w:pStyle w:val="Lijstalinea"/>
        <w:numPr>
          <w:ilvl w:val="0"/>
          <w:numId w:val="14"/>
        </w:numPr>
        <w:spacing w:line="240" w:lineRule="auto"/>
        <w:ind w:left="360"/>
        <w:rPr>
          <w:rFonts w:asciiTheme="minorHAnsi" w:eastAsia="Calibri" w:hAnsiTheme="minorHAnsi" w:cstheme="minorHAnsi"/>
          <w:sz w:val="22"/>
          <w:szCs w:val="22"/>
        </w:rPr>
      </w:pPr>
      <w:r>
        <w:rPr>
          <w:rFonts w:asciiTheme="minorHAnsi" w:eastAsia="Calibri" w:hAnsiTheme="minorHAnsi" w:cstheme="minorHAnsi"/>
          <w:sz w:val="22"/>
          <w:szCs w:val="22"/>
        </w:rPr>
        <w:t xml:space="preserve">De </w:t>
      </w:r>
      <w:r w:rsidR="00363906" w:rsidRPr="00B921F0">
        <w:rPr>
          <w:rFonts w:asciiTheme="minorHAnsi" w:eastAsia="Calibri" w:hAnsiTheme="minorHAnsi" w:cstheme="minorHAnsi"/>
          <w:sz w:val="22"/>
          <w:szCs w:val="22"/>
        </w:rPr>
        <w:t xml:space="preserve">artikelen </w:t>
      </w:r>
      <w:r w:rsidR="005C64CC">
        <w:rPr>
          <w:rFonts w:asciiTheme="minorHAnsi" w:eastAsia="Calibri" w:hAnsiTheme="minorHAnsi" w:cstheme="minorHAnsi"/>
          <w:sz w:val="22"/>
          <w:szCs w:val="22"/>
        </w:rPr>
        <w:t>__</w:t>
      </w:r>
      <w:r w:rsidRPr="00B921F0">
        <w:rPr>
          <w:rFonts w:asciiTheme="minorHAnsi" w:eastAsia="Calibri" w:hAnsiTheme="minorHAnsi" w:cstheme="minorHAnsi"/>
          <w:sz w:val="22"/>
          <w:szCs w:val="22"/>
        </w:rPr>
        <w:t xml:space="preserve"> (rangorderegeling), </w:t>
      </w:r>
      <w:r w:rsidR="005C64CC">
        <w:rPr>
          <w:rFonts w:asciiTheme="minorHAnsi" w:eastAsia="Calibri" w:hAnsiTheme="minorHAnsi" w:cstheme="minorHAnsi"/>
          <w:sz w:val="22"/>
          <w:szCs w:val="22"/>
        </w:rPr>
        <w:t>___</w:t>
      </w:r>
      <w:r w:rsidRPr="00B921F0">
        <w:rPr>
          <w:rFonts w:asciiTheme="minorHAnsi" w:eastAsia="Calibri" w:hAnsiTheme="minorHAnsi" w:cstheme="minorHAnsi"/>
          <w:sz w:val="22"/>
          <w:szCs w:val="22"/>
        </w:rPr>
        <w:t xml:space="preserve"> (escalatie), </w:t>
      </w:r>
      <w:r w:rsidR="005C64CC">
        <w:rPr>
          <w:rFonts w:asciiTheme="minorHAnsi" w:eastAsia="Calibri" w:hAnsiTheme="minorHAnsi" w:cstheme="minorHAnsi"/>
          <w:sz w:val="22"/>
          <w:szCs w:val="22"/>
        </w:rPr>
        <w:t>___</w:t>
      </w:r>
      <w:r w:rsidRPr="00B921F0">
        <w:rPr>
          <w:rFonts w:asciiTheme="minorHAnsi" w:eastAsia="Calibri" w:hAnsiTheme="minorHAnsi" w:cstheme="minorHAnsi"/>
          <w:sz w:val="22"/>
          <w:szCs w:val="22"/>
        </w:rPr>
        <w:t xml:space="preserve"> (geheimhouding), </w:t>
      </w:r>
      <w:r w:rsidR="005C64CC">
        <w:rPr>
          <w:rFonts w:asciiTheme="minorHAnsi" w:eastAsia="Calibri" w:hAnsiTheme="minorHAnsi" w:cstheme="minorHAnsi"/>
          <w:sz w:val="22"/>
          <w:szCs w:val="22"/>
        </w:rPr>
        <w:t>___</w:t>
      </w:r>
      <w:r w:rsidRPr="00B921F0">
        <w:rPr>
          <w:rFonts w:asciiTheme="minorHAnsi" w:eastAsia="Calibri" w:hAnsiTheme="minorHAnsi" w:cstheme="minorHAnsi"/>
          <w:sz w:val="22"/>
          <w:szCs w:val="22"/>
        </w:rPr>
        <w:t xml:space="preserve"> (geschillenbeslechting</w:t>
      </w:r>
      <w:r>
        <w:rPr>
          <w:rFonts w:asciiTheme="minorHAnsi" w:eastAsia="Calibri" w:hAnsiTheme="minorHAnsi" w:cstheme="minorHAnsi"/>
          <w:sz w:val="22"/>
          <w:szCs w:val="22"/>
        </w:rPr>
        <w:t xml:space="preserve">) </w:t>
      </w:r>
      <w:r w:rsidR="00363906" w:rsidRPr="00B921F0">
        <w:rPr>
          <w:rFonts w:asciiTheme="minorHAnsi" w:eastAsia="Calibri" w:hAnsiTheme="minorHAnsi" w:cstheme="minorHAnsi"/>
          <w:sz w:val="22"/>
          <w:szCs w:val="22"/>
        </w:rPr>
        <w:t xml:space="preserve">uit de Aannemingsovereenkomst </w:t>
      </w:r>
      <w:r w:rsidRPr="00B921F0">
        <w:rPr>
          <w:rFonts w:asciiTheme="minorHAnsi" w:eastAsia="Calibri" w:hAnsiTheme="minorHAnsi" w:cstheme="minorHAnsi"/>
          <w:sz w:val="22"/>
          <w:szCs w:val="22"/>
        </w:rPr>
        <w:t xml:space="preserve">zijn van toepassing op deze Wachtkamerovereenkomst. </w:t>
      </w:r>
    </w:p>
    <w:p w14:paraId="0D0B940D" w14:textId="77777777" w:rsidR="002C0B76" w:rsidRDefault="002C0B76" w:rsidP="00BF4394">
      <w:pPr>
        <w:spacing w:line="240" w:lineRule="auto"/>
        <w:rPr>
          <w:rFonts w:asciiTheme="minorHAnsi" w:eastAsia="Calibri" w:hAnsiTheme="minorHAnsi" w:cstheme="minorHAnsi"/>
          <w:sz w:val="22"/>
          <w:szCs w:val="22"/>
        </w:rPr>
      </w:pPr>
    </w:p>
    <w:p w14:paraId="0E27B00A" w14:textId="77777777" w:rsidR="00506F2E" w:rsidRPr="00B921F0" w:rsidRDefault="00506F2E" w:rsidP="00B921F0">
      <w:pPr>
        <w:spacing w:line="240" w:lineRule="auto"/>
        <w:rPr>
          <w:rFonts w:asciiTheme="minorHAnsi" w:hAnsiTheme="minorHAnsi" w:cstheme="minorHAnsi"/>
          <w:sz w:val="22"/>
          <w:szCs w:val="22"/>
        </w:rPr>
      </w:pPr>
    </w:p>
    <w:p w14:paraId="40332ACD" w14:textId="77777777" w:rsidR="000D30C9" w:rsidRPr="00B921F0" w:rsidRDefault="000D30C9" w:rsidP="00B921F0">
      <w:pPr>
        <w:spacing w:line="240" w:lineRule="auto"/>
        <w:rPr>
          <w:rFonts w:asciiTheme="minorHAnsi" w:eastAsia="Times New Roman" w:hAnsiTheme="minorHAnsi" w:cstheme="minorHAnsi"/>
          <w:b/>
          <w:sz w:val="22"/>
          <w:szCs w:val="22"/>
        </w:rPr>
      </w:pPr>
      <w:bookmarkStart w:id="0" w:name="_Toc136416197"/>
      <w:bookmarkStart w:id="1" w:name="_Toc136433270"/>
      <w:bookmarkStart w:id="2" w:name="_Toc136433336"/>
      <w:bookmarkStart w:id="3" w:name="_Toc137536189"/>
      <w:r w:rsidRPr="001405F0">
        <w:rPr>
          <w:rFonts w:asciiTheme="minorHAnsi" w:eastAsia="Times New Roman" w:hAnsiTheme="minorHAnsi" w:cstheme="minorHAnsi"/>
          <w:b/>
          <w:sz w:val="22"/>
          <w:szCs w:val="22"/>
        </w:rPr>
        <w:t>Overige bepalingen</w:t>
      </w:r>
      <w:bookmarkEnd w:id="0"/>
      <w:bookmarkEnd w:id="1"/>
      <w:bookmarkEnd w:id="2"/>
      <w:bookmarkEnd w:id="3"/>
    </w:p>
    <w:p w14:paraId="3E049F00" w14:textId="77777777" w:rsidR="000D30C9" w:rsidRPr="00B921F0" w:rsidRDefault="000D30C9" w:rsidP="00B921F0">
      <w:pPr>
        <w:pStyle w:val="Lijstalinea"/>
        <w:numPr>
          <w:ilvl w:val="1"/>
          <w:numId w:val="19"/>
        </w:numPr>
        <w:tabs>
          <w:tab w:val="clear" w:pos="357"/>
          <w:tab w:val="left" w:pos="563"/>
          <w:tab w:val="left" w:pos="564"/>
        </w:tabs>
        <w:spacing w:before="4" w:after="160" w:line="240" w:lineRule="auto"/>
        <w:rPr>
          <w:rFonts w:asciiTheme="minorHAnsi" w:eastAsia="Calibri" w:hAnsiTheme="minorHAnsi" w:cstheme="minorHAnsi"/>
          <w:sz w:val="22"/>
          <w:szCs w:val="22"/>
        </w:rPr>
      </w:pPr>
      <w:r w:rsidRPr="00B921F0">
        <w:rPr>
          <w:rFonts w:asciiTheme="minorHAnsi" w:eastAsia="Calibri" w:hAnsiTheme="minorHAnsi" w:cstheme="minorHAnsi"/>
          <w:sz w:val="22"/>
          <w:szCs w:val="22"/>
        </w:rPr>
        <w:t>Tenzij uitdrukkelijk anderszins is bepaald in deze Wachtkamerovereenkomst, dragen Partijen (ook in het geval van een geschil) hun eigen kosten, lasten en uitgaven die zij in verband met deze Wachtkamerovereenkomst hebben gemaakt.</w:t>
      </w:r>
      <w:r w:rsidR="00C05923">
        <w:rPr>
          <w:rFonts w:asciiTheme="minorHAnsi" w:eastAsia="Calibri" w:hAnsiTheme="minorHAnsi" w:cstheme="minorHAnsi"/>
          <w:sz w:val="22"/>
          <w:szCs w:val="22"/>
        </w:rPr>
        <w:br/>
      </w:r>
    </w:p>
    <w:p w14:paraId="3EC77C37" w14:textId="77777777" w:rsidR="000D30C9" w:rsidRDefault="000D30C9" w:rsidP="00B921F0">
      <w:pPr>
        <w:pStyle w:val="Lijstalinea"/>
        <w:numPr>
          <w:ilvl w:val="1"/>
          <w:numId w:val="19"/>
        </w:numPr>
        <w:tabs>
          <w:tab w:val="clear" w:pos="357"/>
          <w:tab w:val="left" w:pos="563"/>
          <w:tab w:val="left" w:pos="564"/>
        </w:tabs>
        <w:spacing w:before="4" w:after="160" w:line="240" w:lineRule="auto"/>
        <w:rPr>
          <w:rFonts w:asciiTheme="minorHAnsi" w:eastAsia="Calibri" w:hAnsiTheme="minorHAnsi" w:cstheme="minorHAnsi"/>
          <w:sz w:val="22"/>
          <w:szCs w:val="22"/>
        </w:rPr>
      </w:pPr>
      <w:r w:rsidRPr="00B921F0">
        <w:rPr>
          <w:rFonts w:asciiTheme="minorHAnsi" w:eastAsia="Calibri" w:hAnsiTheme="minorHAnsi" w:cstheme="minorHAnsi"/>
          <w:sz w:val="22"/>
          <w:szCs w:val="22"/>
        </w:rPr>
        <w:t>Geen enkele wijziging van deze Wachtkamerovereenkomst is bindend, tenzij op schrift gesteld en ondertekend door een bevoegde vertegenwoordiger van elke Partij.</w:t>
      </w:r>
      <w:r w:rsidR="00C05923">
        <w:rPr>
          <w:rFonts w:asciiTheme="minorHAnsi" w:eastAsia="Calibri" w:hAnsiTheme="minorHAnsi" w:cstheme="minorHAnsi"/>
          <w:sz w:val="22"/>
          <w:szCs w:val="22"/>
        </w:rPr>
        <w:br/>
      </w:r>
    </w:p>
    <w:p w14:paraId="52E7E78A" w14:textId="77777777" w:rsidR="000D30C9" w:rsidRPr="00B921F0" w:rsidRDefault="000D30C9" w:rsidP="00B921F0">
      <w:pPr>
        <w:pStyle w:val="Lijstalinea"/>
        <w:numPr>
          <w:ilvl w:val="1"/>
          <w:numId w:val="19"/>
        </w:numPr>
        <w:tabs>
          <w:tab w:val="clear" w:pos="357"/>
          <w:tab w:val="left" w:pos="563"/>
          <w:tab w:val="left" w:pos="564"/>
        </w:tabs>
        <w:spacing w:before="4" w:after="160" w:line="240" w:lineRule="auto"/>
        <w:rPr>
          <w:rFonts w:asciiTheme="minorHAnsi" w:eastAsia="Calibri" w:hAnsiTheme="minorHAnsi" w:cstheme="minorHAnsi"/>
          <w:sz w:val="22"/>
          <w:szCs w:val="22"/>
        </w:rPr>
      </w:pPr>
      <w:r w:rsidRPr="00B921F0">
        <w:rPr>
          <w:rFonts w:asciiTheme="minorHAnsi" w:eastAsia="Calibri" w:hAnsiTheme="minorHAnsi" w:cstheme="minorHAnsi"/>
          <w:sz w:val="22"/>
          <w:szCs w:val="22"/>
        </w:rPr>
        <w:t>Opdrachtnemer maakt in publicaties (persberichten daaronder begrepen) of reclame-uitingen impliciet noch expliciet melding van de opdracht(verlening) en gebruikt de naam van Opdrachtgever niet als referentie dan na toestemming van Opdrachtgever.</w:t>
      </w:r>
    </w:p>
    <w:p w14:paraId="60061E4C" w14:textId="77777777" w:rsidR="000C1821" w:rsidRPr="00B921F0" w:rsidRDefault="000C1821" w:rsidP="00B921F0">
      <w:pPr>
        <w:spacing w:line="240" w:lineRule="auto"/>
        <w:rPr>
          <w:rFonts w:asciiTheme="minorHAnsi" w:eastAsia="Calibri" w:hAnsiTheme="minorHAnsi" w:cstheme="minorHAnsi"/>
          <w:sz w:val="22"/>
          <w:szCs w:val="22"/>
        </w:rPr>
      </w:pPr>
    </w:p>
    <w:p w14:paraId="44EAFD9C" w14:textId="77777777" w:rsidR="00A56576" w:rsidRDefault="00A56576" w:rsidP="00B921F0">
      <w:pPr>
        <w:spacing w:line="240" w:lineRule="auto"/>
        <w:rPr>
          <w:rFonts w:asciiTheme="minorHAnsi" w:hAnsiTheme="minorHAnsi" w:cstheme="minorHAnsi"/>
          <w:b/>
          <w:sz w:val="22"/>
          <w:szCs w:val="22"/>
        </w:rPr>
      </w:pPr>
    </w:p>
    <w:p w14:paraId="4B94D5A5" w14:textId="77777777" w:rsidR="00A56576" w:rsidRDefault="00A56576" w:rsidP="00B921F0">
      <w:pPr>
        <w:spacing w:line="240" w:lineRule="auto"/>
        <w:rPr>
          <w:rFonts w:asciiTheme="minorHAnsi" w:hAnsiTheme="minorHAnsi" w:cstheme="minorHAnsi"/>
          <w:b/>
          <w:sz w:val="22"/>
          <w:szCs w:val="22"/>
        </w:rPr>
      </w:pPr>
    </w:p>
    <w:p w14:paraId="3DEEC669" w14:textId="77777777" w:rsidR="00A56576" w:rsidRDefault="00A56576" w:rsidP="00B921F0">
      <w:pPr>
        <w:spacing w:line="240" w:lineRule="auto"/>
        <w:rPr>
          <w:rFonts w:asciiTheme="minorHAnsi" w:hAnsiTheme="minorHAnsi" w:cstheme="minorHAnsi"/>
          <w:b/>
          <w:sz w:val="22"/>
          <w:szCs w:val="22"/>
        </w:rPr>
      </w:pPr>
    </w:p>
    <w:p w14:paraId="3656B9AB" w14:textId="77777777" w:rsidR="00692BE2" w:rsidRDefault="00692BE2" w:rsidP="00B921F0">
      <w:pPr>
        <w:spacing w:line="240" w:lineRule="auto"/>
        <w:rPr>
          <w:rFonts w:asciiTheme="minorHAnsi" w:hAnsiTheme="minorHAnsi" w:cstheme="minorHAnsi"/>
          <w:b/>
          <w:sz w:val="22"/>
          <w:szCs w:val="22"/>
        </w:rPr>
      </w:pPr>
    </w:p>
    <w:p w14:paraId="45FB0818" w14:textId="77777777" w:rsidR="00692BE2" w:rsidRDefault="00692BE2">
      <w:pPr>
        <w:tabs>
          <w:tab w:val="clear" w:pos="357"/>
        </w:tabs>
        <w:spacing w:after="200" w:line="276" w:lineRule="auto"/>
        <w:rPr>
          <w:rFonts w:asciiTheme="minorHAnsi" w:hAnsiTheme="minorHAnsi" w:cstheme="minorHAnsi"/>
          <w:b/>
          <w:sz w:val="22"/>
          <w:szCs w:val="22"/>
        </w:rPr>
      </w:pPr>
      <w:r>
        <w:rPr>
          <w:rFonts w:asciiTheme="minorHAnsi" w:hAnsiTheme="minorHAnsi" w:cstheme="minorHAnsi"/>
          <w:b/>
          <w:sz w:val="22"/>
          <w:szCs w:val="22"/>
        </w:rPr>
        <w:br w:type="page"/>
      </w:r>
    </w:p>
    <w:p w14:paraId="5B567453" w14:textId="77777777" w:rsidR="004D192F" w:rsidRPr="00B921F0" w:rsidRDefault="006E1870" w:rsidP="00B921F0">
      <w:pPr>
        <w:spacing w:line="240" w:lineRule="auto"/>
        <w:rPr>
          <w:rFonts w:asciiTheme="minorHAnsi" w:hAnsiTheme="minorHAnsi" w:cstheme="minorHAnsi"/>
          <w:b/>
          <w:sz w:val="22"/>
          <w:szCs w:val="22"/>
        </w:rPr>
      </w:pPr>
      <w:r w:rsidRPr="00B921F0">
        <w:rPr>
          <w:rFonts w:asciiTheme="minorHAnsi" w:hAnsiTheme="minorHAnsi" w:cstheme="minorHAnsi"/>
          <w:b/>
          <w:sz w:val="22"/>
          <w:szCs w:val="22"/>
        </w:rPr>
        <w:lastRenderedPageBreak/>
        <w:t>Ondertekening</w:t>
      </w:r>
    </w:p>
    <w:p w14:paraId="24540C1D" w14:textId="77777777" w:rsidR="004D192F" w:rsidRPr="007252F2" w:rsidRDefault="006E1870" w:rsidP="00B921F0">
      <w:pPr>
        <w:spacing w:line="240" w:lineRule="auto"/>
        <w:rPr>
          <w:rFonts w:asciiTheme="minorHAnsi" w:hAnsiTheme="minorHAnsi" w:cstheme="minorHAnsi"/>
          <w:b/>
          <w:bCs/>
          <w:sz w:val="22"/>
          <w:szCs w:val="22"/>
        </w:rPr>
      </w:pPr>
      <w:r w:rsidRPr="007252F2">
        <w:rPr>
          <w:rFonts w:asciiTheme="minorHAnsi" w:hAnsiTheme="minorHAnsi" w:cstheme="minorHAnsi"/>
          <w:b/>
          <w:bCs/>
          <w:sz w:val="22"/>
          <w:szCs w:val="22"/>
        </w:rPr>
        <w:t>Overeengekomen en ondertekend</w:t>
      </w:r>
      <w:r w:rsidR="000D30C9" w:rsidRPr="007252F2">
        <w:rPr>
          <w:rFonts w:asciiTheme="minorHAnsi" w:hAnsiTheme="minorHAnsi" w:cstheme="minorHAnsi"/>
          <w:b/>
          <w:bCs/>
          <w:sz w:val="22"/>
          <w:szCs w:val="22"/>
        </w:rPr>
        <w:t>.</w:t>
      </w:r>
    </w:p>
    <w:tbl>
      <w:tblPr>
        <w:tblStyle w:val="Tabelraster"/>
        <w:tblW w:w="30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5"/>
      </w:tblGrid>
      <w:tr w:rsidR="00D96E0A" w:rsidRPr="00B921F0" w14:paraId="6D92845E" w14:textId="77777777" w:rsidTr="007252F2">
        <w:trPr>
          <w:trHeight w:hRule="exact" w:val="1027"/>
        </w:trPr>
        <w:tc>
          <w:tcPr>
            <w:tcW w:w="3015" w:type="dxa"/>
          </w:tcPr>
          <w:p w14:paraId="049F31CB" w14:textId="77777777" w:rsidR="00D96E0A" w:rsidRPr="00B921F0" w:rsidRDefault="00D96E0A" w:rsidP="00B921F0">
            <w:pPr>
              <w:tabs>
                <w:tab w:val="clear" w:pos="357"/>
              </w:tabs>
              <w:spacing w:after="200" w:line="240" w:lineRule="auto"/>
              <w:rPr>
                <w:rFonts w:asciiTheme="minorHAnsi" w:hAnsiTheme="minorHAnsi" w:cstheme="minorHAnsi"/>
                <w:sz w:val="22"/>
                <w:szCs w:val="22"/>
              </w:rPr>
            </w:pPr>
          </w:p>
          <w:p w14:paraId="16DDB897" w14:textId="77777777" w:rsidR="00D96E0A" w:rsidRPr="00B921F0" w:rsidRDefault="00D96E0A" w:rsidP="00B921F0">
            <w:pPr>
              <w:tabs>
                <w:tab w:val="clear" w:pos="357"/>
              </w:tabs>
              <w:spacing w:after="200" w:line="240" w:lineRule="auto"/>
              <w:rPr>
                <w:rFonts w:asciiTheme="minorHAnsi" w:hAnsiTheme="minorHAnsi" w:cstheme="minorHAnsi"/>
                <w:b/>
                <w:bCs/>
                <w:sz w:val="20"/>
                <w:szCs w:val="20"/>
              </w:rPr>
            </w:pPr>
            <w:r w:rsidRPr="00B921F0">
              <w:rPr>
                <w:rFonts w:asciiTheme="minorHAnsi" w:hAnsiTheme="minorHAnsi" w:cstheme="minorHAnsi"/>
                <w:b/>
                <w:bCs/>
                <w:sz w:val="20"/>
                <w:szCs w:val="20"/>
              </w:rPr>
              <w:t xml:space="preserve">Namens </w:t>
            </w:r>
            <w:r w:rsidR="007252F2">
              <w:rPr>
                <w:rFonts w:asciiTheme="minorHAnsi" w:hAnsiTheme="minorHAnsi" w:cstheme="minorHAnsi"/>
                <w:b/>
                <w:bCs/>
                <w:sz w:val="20"/>
                <w:szCs w:val="20"/>
              </w:rPr>
              <w:t>d</w:t>
            </w:r>
            <w:r w:rsidRPr="00B921F0">
              <w:rPr>
                <w:rFonts w:asciiTheme="minorHAnsi" w:hAnsiTheme="minorHAnsi" w:cstheme="minorHAnsi"/>
                <w:b/>
                <w:bCs/>
                <w:sz w:val="20"/>
                <w:szCs w:val="20"/>
              </w:rPr>
              <w:t xml:space="preserve">ijkgraaf en hoogheemraden van Rijnland, </w:t>
            </w:r>
          </w:p>
          <w:p w14:paraId="53128261" w14:textId="77777777" w:rsidR="00D96E0A" w:rsidRPr="00B921F0" w:rsidRDefault="00D96E0A" w:rsidP="00B921F0">
            <w:pPr>
              <w:tabs>
                <w:tab w:val="clear" w:pos="357"/>
              </w:tabs>
              <w:spacing w:after="200" w:line="240" w:lineRule="auto"/>
              <w:rPr>
                <w:rFonts w:asciiTheme="minorHAnsi" w:hAnsiTheme="minorHAnsi" w:cstheme="minorHAnsi"/>
                <w:b/>
                <w:bCs/>
                <w:sz w:val="20"/>
                <w:szCs w:val="20"/>
              </w:rPr>
            </w:pPr>
          </w:p>
        </w:tc>
      </w:tr>
    </w:tbl>
    <w:p w14:paraId="1D1233A6" w14:textId="77777777" w:rsidR="000C1821"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Naam:</w:t>
      </w:r>
    </w:p>
    <w:p w14:paraId="7E9FB428" w14:textId="77777777" w:rsidR="007252F2" w:rsidRPr="00B921F0" w:rsidRDefault="007252F2" w:rsidP="00B921F0">
      <w:pPr>
        <w:spacing w:line="240" w:lineRule="auto"/>
        <w:rPr>
          <w:rFonts w:asciiTheme="minorHAnsi" w:hAnsiTheme="minorHAnsi" w:cstheme="minorHAnsi"/>
          <w:sz w:val="22"/>
          <w:szCs w:val="22"/>
        </w:rPr>
      </w:pPr>
      <w:r>
        <w:rPr>
          <w:rFonts w:asciiTheme="minorHAnsi" w:hAnsiTheme="minorHAnsi" w:cstheme="minorHAnsi"/>
          <w:sz w:val="22"/>
          <w:szCs w:val="22"/>
        </w:rPr>
        <w:t>Achternaam:</w:t>
      </w:r>
    </w:p>
    <w:p w14:paraId="41A775C4"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Functie:</w:t>
      </w:r>
    </w:p>
    <w:p w14:paraId="6FD1CBF4"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 xml:space="preserve">Datum: </w:t>
      </w:r>
    </w:p>
    <w:p w14:paraId="4F975883"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Plaats:</w:t>
      </w:r>
    </w:p>
    <w:p w14:paraId="3021C7AF"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 xml:space="preserve">Handtekening: </w:t>
      </w:r>
    </w:p>
    <w:p w14:paraId="62486C05" w14:textId="77777777" w:rsidR="00D96E0A" w:rsidRPr="00B921F0" w:rsidRDefault="00D96E0A" w:rsidP="00B921F0">
      <w:pPr>
        <w:spacing w:line="240" w:lineRule="auto"/>
        <w:rPr>
          <w:rFonts w:asciiTheme="minorHAnsi" w:hAnsiTheme="minorHAnsi" w:cstheme="minorHAnsi"/>
          <w:sz w:val="22"/>
          <w:szCs w:val="22"/>
        </w:rPr>
      </w:pPr>
    </w:p>
    <w:p w14:paraId="5CE1A49C"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_______________________</w:t>
      </w:r>
    </w:p>
    <w:p w14:paraId="4101652C" w14:textId="77777777" w:rsidR="00B921F0" w:rsidRPr="00B921F0" w:rsidRDefault="00B921F0"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br/>
      </w:r>
    </w:p>
    <w:p w14:paraId="7A430D72" w14:textId="77777777" w:rsidR="00D96E0A" w:rsidRPr="00B921F0" w:rsidRDefault="007252F2" w:rsidP="00B921F0">
      <w:pPr>
        <w:spacing w:line="240" w:lineRule="auto"/>
        <w:rPr>
          <w:rFonts w:asciiTheme="minorHAnsi" w:hAnsiTheme="minorHAnsi" w:cstheme="minorHAnsi"/>
          <w:b/>
          <w:bCs/>
          <w:sz w:val="22"/>
          <w:szCs w:val="22"/>
        </w:rPr>
      </w:pPr>
      <w:r>
        <w:rPr>
          <w:rFonts w:asciiTheme="minorHAnsi" w:hAnsiTheme="minorHAnsi" w:cstheme="minorHAnsi"/>
          <w:b/>
          <w:bCs/>
          <w:sz w:val="22"/>
          <w:szCs w:val="22"/>
        </w:rPr>
        <w:t xml:space="preserve">Namens </w:t>
      </w:r>
      <w:r w:rsidR="00303001" w:rsidRPr="00B921F0">
        <w:rPr>
          <w:rFonts w:asciiTheme="minorHAnsi" w:hAnsiTheme="minorHAnsi" w:cstheme="minorHAnsi"/>
          <w:b/>
          <w:bCs/>
          <w:sz w:val="22"/>
          <w:szCs w:val="22"/>
        </w:rPr>
        <w:t>Inschrijver</w:t>
      </w:r>
      <w:r w:rsidR="00D96E0A" w:rsidRPr="00B921F0">
        <w:rPr>
          <w:rFonts w:asciiTheme="minorHAnsi" w:hAnsiTheme="minorHAnsi" w:cstheme="minorHAnsi"/>
          <w:b/>
          <w:bCs/>
          <w:sz w:val="22"/>
          <w:szCs w:val="22"/>
        </w:rPr>
        <w:t xml:space="preserve"> II</w:t>
      </w:r>
      <w:r>
        <w:rPr>
          <w:rFonts w:asciiTheme="minorHAnsi" w:hAnsiTheme="minorHAnsi" w:cstheme="minorHAnsi"/>
          <w:b/>
          <w:bCs/>
          <w:sz w:val="22"/>
          <w:szCs w:val="22"/>
        </w:rPr>
        <w:t>,</w:t>
      </w:r>
    </w:p>
    <w:p w14:paraId="381F6417"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Naam:</w:t>
      </w:r>
    </w:p>
    <w:p w14:paraId="76BAA7B5" w14:textId="77777777" w:rsidR="007252F2" w:rsidRDefault="007252F2" w:rsidP="00B921F0">
      <w:pPr>
        <w:spacing w:line="240" w:lineRule="auto"/>
        <w:rPr>
          <w:rFonts w:asciiTheme="minorHAnsi" w:hAnsiTheme="minorHAnsi" w:cstheme="minorHAnsi"/>
          <w:sz w:val="22"/>
          <w:szCs w:val="22"/>
        </w:rPr>
      </w:pPr>
      <w:r>
        <w:rPr>
          <w:rFonts w:asciiTheme="minorHAnsi" w:hAnsiTheme="minorHAnsi" w:cstheme="minorHAnsi"/>
          <w:sz w:val="22"/>
          <w:szCs w:val="22"/>
        </w:rPr>
        <w:t>Achternaam:</w:t>
      </w:r>
    </w:p>
    <w:p w14:paraId="1E61AD36"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Functie:</w:t>
      </w:r>
    </w:p>
    <w:p w14:paraId="7BD42518"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 xml:space="preserve">Datum: </w:t>
      </w:r>
    </w:p>
    <w:p w14:paraId="5223A921" w14:textId="77777777" w:rsidR="00B921F0"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Plaats:</w:t>
      </w:r>
      <w:r w:rsidRPr="00B921F0">
        <w:rPr>
          <w:rFonts w:asciiTheme="minorHAnsi" w:hAnsiTheme="minorHAnsi" w:cstheme="minorHAnsi"/>
          <w:sz w:val="22"/>
          <w:szCs w:val="22"/>
        </w:rPr>
        <w:br/>
      </w:r>
      <w:r w:rsidR="00B921F0" w:rsidRPr="00B921F0">
        <w:rPr>
          <w:rFonts w:asciiTheme="minorHAnsi" w:hAnsiTheme="minorHAnsi" w:cstheme="minorHAnsi"/>
          <w:sz w:val="22"/>
          <w:szCs w:val="22"/>
        </w:rPr>
        <w:t xml:space="preserve">Handtekening: </w:t>
      </w:r>
    </w:p>
    <w:p w14:paraId="4B99056E" w14:textId="77777777" w:rsidR="00B921F0" w:rsidRPr="00B921F0" w:rsidRDefault="00B921F0" w:rsidP="00B921F0">
      <w:pPr>
        <w:spacing w:line="240" w:lineRule="auto"/>
        <w:rPr>
          <w:rFonts w:asciiTheme="minorHAnsi" w:hAnsiTheme="minorHAnsi" w:cstheme="minorHAnsi"/>
          <w:sz w:val="22"/>
          <w:szCs w:val="22"/>
        </w:rPr>
      </w:pPr>
    </w:p>
    <w:p w14:paraId="3D56A0A2" w14:textId="77777777" w:rsidR="00B921F0" w:rsidRPr="00B921F0" w:rsidRDefault="00B921F0"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_______________________</w:t>
      </w:r>
    </w:p>
    <w:p w14:paraId="1299C43A" w14:textId="77777777" w:rsidR="00D96E0A" w:rsidRPr="00B921F0" w:rsidRDefault="00D96E0A" w:rsidP="00B921F0">
      <w:pPr>
        <w:spacing w:line="240" w:lineRule="auto"/>
        <w:rPr>
          <w:rFonts w:asciiTheme="minorHAnsi" w:hAnsiTheme="minorHAnsi" w:cstheme="minorHAnsi"/>
          <w:sz w:val="22"/>
          <w:szCs w:val="22"/>
        </w:rPr>
      </w:pPr>
    </w:p>
    <w:p w14:paraId="4DDBEF00" w14:textId="77777777" w:rsidR="00D96E0A" w:rsidRPr="00B921F0" w:rsidRDefault="00D96E0A" w:rsidP="00B921F0">
      <w:pPr>
        <w:spacing w:line="240" w:lineRule="auto"/>
        <w:rPr>
          <w:rFonts w:asciiTheme="minorHAnsi" w:hAnsiTheme="minorHAnsi" w:cstheme="minorHAnsi"/>
          <w:sz w:val="22"/>
          <w:szCs w:val="22"/>
        </w:rPr>
      </w:pPr>
    </w:p>
    <w:p w14:paraId="658EDC9E" w14:textId="77777777" w:rsidR="00D96E0A" w:rsidRPr="00B921F0" w:rsidRDefault="007252F2" w:rsidP="00B921F0">
      <w:pPr>
        <w:spacing w:line="240" w:lineRule="auto"/>
        <w:rPr>
          <w:rFonts w:asciiTheme="minorHAnsi" w:hAnsiTheme="minorHAnsi" w:cstheme="minorHAnsi"/>
          <w:b/>
          <w:bCs/>
          <w:sz w:val="22"/>
          <w:szCs w:val="22"/>
        </w:rPr>
      </w:pPr>
      <w:r>
        <w:rPr>
          <w:rFonts w:asciiTheme="minorHAnsi" w:hAnsiTheme="minorHAnsi" w:cstheme="minorHAnsi"/>
          <w:b/>
          <w:bCs/>
          <w:sz w:val="22"/>
          <w:szCs w:val="22"/>
        </w:rPr>
        <w:t xml:space="preserve">Namens </w:t>
      </w:r>
      <w:r w:rsidR="00303001" w:rsidRPr="00B921F0">
        <w:rPr>
          <w:rFonts w:asciiTheme="minorHAnsi" w:hAnsiTheme="minorHAnsi" w:cstheme="minorHAnsi"/>
          <w:b/>
          <w:bCs/>
          <w:sz w:val="22"/>
          <w:szCs w:val="22"/>
        </w:rPr>
        <w:t xml:space="preserve">Inschrijver </w:t>
      </w:r>
      <w:r w:rsidR="00D96E0A" w:rsidRPr="00B921F0">
        <w:rPr>
          <w:rFonts w:asciiTheme="minorHAnsi" w:hAnsiTheme="minorHAnsi" w:cstheme="minorHAnsi"/>
          <w:b/>
          <w:bCs/>
          <w:sz w:val="22"/>
          <w:szCs w:val="22"/>
        </w:rPr>
        <w:t>III</w:t>
      </w:r>
      <w:r>
        <w:rPr>
          <w:rFonts w:asciiTheme="minorHAnsi" w:hAnsiTheme="minorHAnsi" w:cstheme="minorHAnsi"/>
          <w:b/>
          <w:bCs/>
          <w:sz w:val="22"/>
          <w:szCs w:val="22"/>
        </w:rPr>
        <w:t>,</w:t>
      </w:r>
    </w:p>
    <w:p w14:paraId="2BCFF643"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Naam:</w:t>
      </w:r>
    </w:p>
    <w:p w14:paraId="46FDC781" w14:textId="77777777" w:rsidR="007252F2" w:rsidRDefault="007252F2" w:rsidP="00B921F0">
      <w:pPr>
        <w:spacing w:line="240" w:lineRule="auto"/>
        <w:rPr>
          <w:rFonts w:asciiTheme="minorHAnsi" w:hAnsiTheme="minorHAnsi" w:cstheme="minorHAnsi"/>
          <w:sz w:val="22"/>
          <w:szCs w:val="22"/>
        </w:rPr>
      </w:pPr>
      <w:r>
        <w:rPr>
          <w:rFonts w:asciiTheme="minorHAnsi" w:hAnsiTheme="minorHAnsi" w:cstheme="minorHAnsi"/>
          <w:sz w:val="22"/>
          <w:szCs w:val="22"/>
        </w:rPr>
        <w:t>Achternaam:</w:t>
      </w:r>
    </w:p>
    <w:p w14:paraId="599EDB72"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Functie:</w:t>
      </w:r>
    </w:p>
    <w:p w14:paraId="7D6588CF"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 xml:space="preserve">Datum: </w:t>
      </w:r>
    </w:p>
    <w:p w14:paraId="05D3543C" w14:textId="77777777" w:rsidR="00B921F0"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Plaats:</w:t>
      </w:r>
      <w:r w:rsidRPr="00B921F0">
        <w:rPr>
          <w:rFonts w:asciiTheme="minorHAnsi" w:hAnsiTheme="minorHAnsi" w:cstheme="minorHAnsi"/>
          <w:sz w:val="22"/>
          <w:szCs w:val="22"/>
        </w:rPr>
        <w:br/>
      </w:r>
      <w:r w:rsidR="00B921F0" w:rsidRPr="00B921F0">
        <w:rPr>
          <w:rFonts w:asciiTheme="minorHAnsi" w:hAnsiTheme="minorHAnsi" w:cstheme="minorHAnsi"/>
          <w:sz w:val="22"/>
          <w:szCs w:val="22"/>
        </w:rPr>
        <w:t xml:space="preserve">Handtekening: </w:t>
      </w:r>
    </w:p>
    <w:p w14:paraId="3461D779" w14:textId="77777777" w:rsidR="00B921F0" w:rsidRPr="00B921F0" w:rsidRDefault="00B921F0" w:rsidP="00B921F0">
      <w:pPr>
        <w:spacing w:line="240" w:lineRule="auto"/>
        <w:rPr>
          <w:rFonts w:asciiTheme="minorHAnsi" w:hAnsiTheme="minorHAnsi" w:cstheme="minorHAnsi"/>
          <w:sz w:val="22"/>
          <w:szCs w:val="22"/>
        </w:rPr>
      </w:pPr>
    </w:p>
    <w:p w14:paraId="061BEB57" w14:textId="77777777" w:rsidR="00B921F0" w:rsidRPr="00B921F0" w:rsidRDefault="00B921F0"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_______________________</w:t>
      </w:r>
    </w:p>
    <w:p w14:paraId="3CF2D8B6" w14:textId="77777777" w:rsidR="00303001" w:rsidRPr="00B921F0" w:rsidRDefault="00303001"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br w:type="page"/>
      </w:r>
    </w:p>
    <w:p w14:paraId="0FB78278"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lastRenderedPageBreak/>
        <w:br/>
      </w:r>
    </w:p>
    <w:p w14:paraId="5311502E" w14:textId="77777777" w:rsidR="00D96E0A" w:rsidRPr="00B921F0" w:rsidRDefault="007252F2" w:rsidP="00B921F0">
      <w:pPr>
        <w:spacing w:line="240" w:lineRule="auto"/>
        <w:rPr>
          <w:rFonts w:asciiTheme="minorHAnsi" w:hAnsiTheme="minorHAnsi" w:cstheme="minorHAnsi"/>
          <w:b/>
          <w:bCs/>
          <w:sz w:val="22"/>
          <w:szCs w:val="22"/>
        </w:rPr>
      </w:pPr>
      <w:r>
        <w:rPr>
          <w:rFonts w:asciiTheme="minorHAnsi" w:hAnsiTheme="minorHAnsi" w:cstheme="minorHAnsi"/>
          <w:b/>
          <w:bCs/>
          <w:sz w:val="22"/>
          <w:szCs w:val="22"/>
        </w:rPr>
        <w:t xml:space="preserve">Namens </w:t>
      </w:r>
      <w:r w:rsidR="00303001" w:rsidRPr="00B921F0">
        <w:rPr>
          <w:rFonts w:asciiTheme="minorHAnsi" w:hAnsiTheme="minorHAnsi" w:cstheme="minorHAnsi"/>
          <w:b/>
          <w:bCs/>
          <w:sz w:val="22"/>
          <w:szCs w:val="22"/>
        </w:rPr>
        <w:t>Inschrijver</w:t>
      </w:r>
      <w:r w:rsidR="00D96E0A" w:rsidRPr="00B921F0">
        <w:rPr>
          <w:rFonts w:asciiTheme="minorHAnsi" w:hAnsiTheme="minorHAnsi" w:cstheme="minorHAnsi"/>
          <w:b/>
          <w:bCs/>
          <w:sz w:val="22"/>
          <w:szCs w:val="22"/>
        </w:rPr>
        <w:t xml:space="preserve"> IV</w:t>
      </w:r>
      <w:r>
        <w:rPr>
          <w:rFonts w:asciiTheme="minorHAnsi" w:hAnsiTheme="minorHAnsi" w:cstheme="minorHAnsi"/>
          <w:b/>
          <w:bCs/>
          <w:sz w:val="22"/>
          <w:szCs w:val="22"/>
        </w:rPr>
        <w:t>,</w:t>
      </w:r>
    </w:p>
    <w:p w14:paraId="08DA4117"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Naam:</w:t>
      </w:r>
    </w:p>
    <w:p w14:paraId="620305BF" w14:textId="77777777" w:rsidR="007252F2" w:rsidRDefault="007252F2" w:rsidP="00B921F0">
      <w:pPr>
        <w:spacing w:line="240" w:lineRule="auto"/>
        <w:rPr>
          <w:rFonts w:asciiTheme="minorHAnsi" w:hAnsiTheme="minorHAnsi" w:cstheme="minorHAnsi"/>
          <w:sz w:val="22"/>
          <w:szCs w:val="22"/>
        </w:rPr>
      </w:pPr>
      <w:r>
        <w:rPr>
          <w:rFonts w:asciiTheme="minorHAnsi" w:hAnsiTheme="minorHAnsi" w:cstheme="minorHAnsi"/>
          <w:sz w:val="22"/>
          <w:szCs w:val="22"/>
        </w:rPr>
        <w:t>Achternaam:</w:t>
      </w:r>
    </w:p>
    <w:p w14:paraId="28E6501E"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Functie:</w:t>
      </w:r>
    </w:p>
    <w:p w14:paraId="43AA870C"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 xml:space="preserve">Datum: </w:t>
      </w:r>
    </w:p>
    <w:p w14:paraId="6D9CD39D" w14:textId="77777777" w:rsidR="00B921F0"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Plaats:</w:t>
      </w:r>
      <w:r w:rsidRPr="00B921F0">
        <w:rPr>
          <w:rFonts w:asciiTheme="minorHAnsi" w:hAnsiTheme="minorHAnsi" w:cstheme="minorHAnsi"/>
          <w:sz w:val="22"/>
          <w:szCs w:val="22"/>
        </w:rPr>
        <w:br/>
      </w:r>
      <w:r w:rsidR="00B921F0" w:rsidRPr="00B921F0">
        <w:rPr>
          <w:rFonts w:asciiTheme="minorHAnsi" w:hAnsiTheme="minorHAnsi" w:cstheme="minorHAnsi"/>
          <w:sz w:val="22"/>
          <w:szCs w:val="22"/>
        </w:rPr>
        <w:t xml:space="preserve">Handtekening: </w:t>
      </w:r>
    </w:p>
    <w:p w14:paraId="1FC39945" w14:textId="77777777" w:rsidR="00B921F0" w:rsidRPr="00B921F0" w:rsidRDefault="00B921F0" w:rsidP="00B921F0">
      <w:pPr>
        <w:spacing w:line="240" w:lineRule="auto"/>
        <w:rPr>
          <w:rFonts w:asciiTheme="minorHAnsi" w:hAnsiTheme="minorHAnsi" w:cstheme="minorHAnsi"/>
          <w:sz w:val="22"/>
          <w:szCs w:val="22"/>
        </w:rPr>
      </w:pPr>
    </w:p>
    <w:p w14:paraId="28424915" w14:textId="77777777" w:rsidR="00B921F0" w:rsidRPr="00B921F0" w:rsidRDefault="00B921F0"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_______________________</w:t>
      </w:r>
    </w:p>
    <w:p w14:paraId="0562CB0E" w14:textId="77777777" w:rsidR="00D96E0A" w:rsidRPr="00B921F0" w:rsidRDefault="00D96E0A" w:rsidP="00B921F0">
      <w:pPr>
        <w:spacing w:line="240" w:lineRule="auto"/>
        <w:rPr>
          <w:rFonts w:asciiTheme="minorHAnsi" w:hAnsiTheme="minorHAnsi" w:cstheme="minorHAnsi"/>
          <w:sz w:val="22"/>
          <w:szCs w:val="22"/>
        </w:rPr>
      </w:pPr>
    </w:p>
    <w:p w14:paraId="34CE0A41" w14:textId="77777777" w:rsidR="00D96E0A" w:rsidRPr="00B921F0" w:rsidRDefault="00D96E0A" w:rsidP="00B921F0">
      <w:pPr>
        <w:spacing w:line="240" w:lineRule="auto"/>
        <w:rPr>
          <w:rFonts w:asciiTheme="minorHAnsi" w:hAnsiTheme="minorHAnsi" w:cstheme="minorHAnsi"/>
          <w:sz w:val="22"/>
          <w:szCs w:val="22"/>
        </w:rPr>
      </w:pPr>
    </w:p>
    <w:p w14:paraId="3DF236D6" w14:textId="77777777" w:rsidR="00D96E0A" w:rsidRPr="00B921F0" w:rsidRDefault="007252F2" w:rsidP="00B921F0">
      <w:pPr>
        <w:spacing w:line="240" w:lineRule="auto"/>
        <w:rPr>
          <w:rFonts w:asciiTheme="minorHAnsi" w:hAnsiTheme="minorHAnsi" w:cstheme="minorHAnsi"/>
          <w:b/>
          <w:bCs/>
          <w:sz w:val="22"/>
          <w:szCs w:val="22"/>
        </w:rPr>
      </w:pPr>
      <w:r>
        <w:rPr>
          <w:rFonts w:asciiTheme="minorHAnsi" w:hAnsiTheme="minorHAnsi" w:cstheme="minorHAnsi"/>
          <w:b/>
          <w:bCs/>
          <w:sz w:val="22"/>
          <w:szCs w:val="22"/>
        </w:rPr>
        <w:t xml:space="preserve">Namens </w:t>
      </w:r>
      <w:r w:rsidR="00303001" w:rsidRPr="00B921F0">
        <w:rPr>
          <w:rFonts w:asciiTheme="minorHAnsi" w:hAnsiTheme="minorHAnsi" w:cstheme="minorHAnsi"/>
          <w:b/>
          <w:bCs/>
          <w:sz w:val="22"/>
          <w:szCs w:val="22"/>
        </w:rPr>
        <w:t xml:space="preserve">Inschrijver </w:t>
      </w:r>
      <w:r w:rsidR="00D96E0A" w:rsidRPr="00B921F0">
        <w:rPr>
          <w:rFonts w:asciiTheme="minorHAnsi" w:hAnsiTheme="minorHAnsi" w:cstheme="minorHAnsi"/>
          <w:b/>
          <w:bCs/>
          <w:sz w:val="22"/>
          <w:szCs w:val="22"/>
        </w:rPr>
        <w:t>V</w:t>
      </w:r>
      <w:r>
        <w:rPr>
          <w:rFonts w:asciiTheme="minorHAnsi" w:hAnsiTheme="minorHAnsi" w:cstheme="minorHAnsi"/>
          <w:b/>
          <w:bCs/>
          <w:sz w:val="22"/>
          <w:szCs w:val="22"/>
        </w:rPr>
        <w:t>,</w:t>
      </w:r>
    </w:p>
    <w:p w14:paraId="682CBBF0"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Naam:</w:t>
      </w:r>
    </w:p>
    <w:p w14:paraId="2568A93C" w14:textId="77777777" w:rsidR="007252F2" w:rsidRDefault="007252F2" w:rsidP="00B921F0">
      <w:pPr>
        <w:spacing w:line="240" w:lineRule="auto"/>
        <w:rPr>
          <w:rFonts w:asciiTheme="minorHAnsi" w:hAnsiTheme="minorHAnsi" w:cstheme="minorHAnsi"/>
          <w:sz w:val="22"/>
          <w:szCs w:val="22"/>
        </w:rPr>
      </w:pPr>
      <w:r>
        <w:rPr>
          <w:rFonts w:asciiTheme="minorHAnsi" w:hAnsiTheme="minorHAnsi" w:cstheme="minorHAnsi"/>
          <w:sz w:val="22"/>
          <w:szCs w:val="22"/>
        </w:rPr>
        <w:t>Achternaam:</w:t>
      </w:r>
    </w:p>
    <w:p w14:paraId="4C5A582B"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Functie:</w:t>
      </w:r>
    </w:p>
    <w:p w14:paraId="371ED36A"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 xml:space="preserve">Datum: </w:t>
      </w:r>
    </w:p>
    <w:p w14:paraId="2BDA1B95" w14:textId="77777777" w:rsidR="00D96E0A" w:rsidRPr="00B921F0" w:rsidRDefault="00D96E0A"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Plaats:</w:t>
      </w:r>
    </w:p>
    <w:p w14:paraId="64C041B1" w14:textId="77777777" w:rsidR="00B921F0" w:rsidRPr="00B921F0" w:rsidRDefault="00B921F0"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 xml:space="preserve">Handtekening: </w:t>
      </w:r>
    </w:p>
    <w:p w14:paraId="62EBF3C5" w14:textId="77777777" w:rsidR="00B921F0" w:rsidRPr="00B921F0" w:rsidRDefault="00B921F0" w:rsidP="00B921F0">
      <w:pPr>
        <w:spacing w:line="240" w:lineRule="auto"/>
        <w:rPr>
          <w:rFonts w:asciiTheme="minorHAnsi" w:hAnsiTheme="minorHAnsi" w:cstheme="minorHAnsi"/>
          <w:sz w:val="22"/>
          <w:szCs w:val="22"/>
        </w:rPr>
      </w:pPr>
    </w:p>
    <w:p w14:paraId="1F3FFC74" w14:textId="77777777" w:rsidR="00B921F0" w:rsidRPr="00B921F0" w:rsidRDefault="00B921F0" w:rsidP="00B921F0">
      <w:pPr>
        <w:spacing w:line="240" w:lineRule="auto"/>
        <w:rPr>
          <w:rFonts w:asciiTheme="minorHAnsi" w:hAnsiTheme="minorHAnsi" w:cstheme="minorHAnsi"/>
          <w:sz w:val="22"/>
          <w:szCs w:val="22"/>
        </w:rPr>
      </w:pPr>
      <w:r w:rsidRPr="00B921F0">
        <w:rPr>
          <w:rFonts w:asciiTheme="minorHAnsi" w:hAnsiTheme="minorHAnsi" w:cstheme="minorHAnsi"/>
          <w:sz w:val="22"/>
          <w:szCs w:val="22"/>
        </w:rPr>
        <w:t>_______________________</w:t>
      </w:r>
    </w:p>
    <w:p w14:paraId="6D98A12B" w14:textId="77777777" w:rsidR="00D96E0A" w:rsidRPr="00B921F0" w:rsidRDefault="00D96E0A" w:rsidP="00B921F0">
      <w:pPr>
        <w:spacing w:line="240" w:lineRule="auto"/>
        <w:rPr>
          <w:rFonts w:asciiTheme="minorHAnsi" w:hAnsiTheme="minorHAnsi" w:cstheme="minorHAnsi"/>
          <w:sz w:val="22"/>
          <w:szCs w:val="22"/>
        </w:rPr>
      </w:pPr>
    </w:p>
    <w:sectPr w:rsidR="00D96E0A" w:rsidRPr="00B921F0" w:rsidSect="001531D1">
      <w:headerReference w:type="even" r:id="rId11"/>
      <w:headerReference w:type="default" r:id="rId12"/>
      <w:footerReference w:type="even" r:id="rId13"/>
      <w:footerReference w:type="default" r:id="rId14"/>
      <w:headerReference w:type="first" r:id="rId15"/>
      <w:footerReference w:type="first" r:id="rId16"/>
      <w:pgSz w:w="11906" w:h="16838" w:code="9"/>
      <w:pgMar w:top="1077" w:right="1077" w:bottom="1077" w:left="1077" w:header="539"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C0805" w14:textId="77777777" w:rsidR="009760F3" w:rsidRDefault="009760F3">
      <w:pPr>
        <w:spacing w:line="240" w:lineRule="auto"/>
      </w:pPr>
      <w:r>
        <w:separator/>
      </w:r>
    </w:p>
  </w:endnote>
  <w:endnote w:type="continuationSeparator" w:id="0">
    <w:p w14:paraId="69E77F57" w14:textId="77777777" w:rsidR="009760F3" w:rsidRDefault="009760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Vet">
    <w:altName w:val="Arial"/>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FrnkGothITC Bk BT">
    <w:altName w:val="Calibri"/>
    <w:charset w:val="00"/>
    <w:family w:val="swiss"/>
    <w:pitch w:val="variable"/>
    <w:sig w:usb0="00000087" w:usb1="00000000" w:usb2="00000000" w:usb3="00000000" w:csb0="0000001B" w:csb1="00000000"/>
  </w:font>
  <w:font w:name="Z: 3of 9 BarCode">
    <w:altName w:val="Calibri"/>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6D064" w14:textId="77777777" w:rsidR="006F1700" w:rsidRDefault="006F170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A3748" w14:textId="77777777" w:rsidR="005C1732" w:rsidRPr="00B921F0" w:rsidRDefault="00B921F0" w:rsidP="00B921F0">
    <w:pPr>
      <w:tabs>
        <w:tab w:val="right" w:pos="9752"/>
      </w:tabs>
      <w:rPr>
        <w:sz w:val="16"/>
        <w:szCs w:val="16"/>
      </w:rPr>
    </w:pPr>
    <w:r>
      <w:rPr>
        <w:sz w:val="16"/>
        <w:szCs w:val="16"/>
      </w:rPr>
      <w:tab/>
    </w:r>
    <w:r>
      <w:rPr>
        <w:sz w:val="16"/>
        <w:szCs w:val="16"/>
      </w:rPr>
      <w:tab/>
    </w:r>
    <w:r w:rsidR="006E1870" w:rsidRPr="00B921F0">
      <w:rPr>
        <w:sz w:val="16"/>
        <w:szCs w:val="16"/>
      </w:rPr>
      <w:t xml:space="preserve">PAGINA </w:t>
    </w:r>
    <w:r w:rsidR="006E1870" w:rsidRPr="00B921F0">
      <w:rPr>
        <w:sz w:val="16"/>
        <w:szCs w:val="16"/>
      </w:rPr>
      <w:fldChar w:fldCharType="begin"/>
    </w:r>
    <w:r w:rsidR="006E1870" w:rsidRPr="00B921F0">
      <w:rPr>
        <w:sz w:val="16"/>
        <w:szCs w:val="16"/>
      </w:rPr>
      <w:instrText xml:space="preserve"> PAGE  \* Arabic  \* MERGEFORMAT </w:instrText>
    </w:r>
    <w:r w:rsidR="006E1870" w:rsidRPr="00B921F0">
      <w:rPr>
        <w:sz w:val="16"/>
        <w:szCs w:val="16"/>
      </w:rPr>
      <w:fldChar w:fldCharType="separate"/>
    </w:r>
    <w:r w:rsidR="00A02ACA" w:rsidRPr="00B921F0">
      <w:rPr>
        <w:noProof/>
        <w:sz w:val="16"/>
        <w:szCs w:val="16"/>
      </w:rPr>
      <w:t>2</w:t>
    </w:r>
    <w:r w:rsidR="006E1870" w:rsidRPr="00B921F0">
      <w:rPr>
        <w:sz w:val="16"/>
        <w:szCs w:val="16"/>
      </w:rPr>
      <w:fldChar w:fldCharType="end"/>
    </w:r>
    <w:r w:rsidR="006E1870" w:rsidRPr="00B921F0">
      <w:rPr>
        <w:sz w:val="16"/>
        <w:szCs w:val="16"/>
      </w:rPr>
      <w:t xml:space="preserve"> van </w:t>
    </w:r>
    <w:r w:rsidR="006E1870" w:rsidRPr="00B921F0">
      <w:rPr>
        <w:sz w:val="16"/>
        <w:szCs w:val="16"/>
      </w:rPr>
      <w:fldChar w:fldCharType="begin"/>
    </w:r>
    <w:r w:rsidR="006E1870" w:rsidRPr="00B921F0">
      <w:rPr>
        <w:sz w:val="16"/>
        <w:szCs w:val="16"/>
      </w:rPr>
      <w:instrText xml:space="preserve"> NUMPAGES  \* Arabic  \* MERGEFORMAT </w:instrText>
    </w:r>
    <w:r w:rsidR="006E1870" w:rsidRPr="00B921F0">
      <w:rPr>
        <w:sz w:val="16"/>
        <w:szCs w:val="16"/>
      </w:rPr>
      <w:fldChar w:fldCharType="separate"/>
    </w:r>
    <w:r w:rsidR="00A02ACA" w:rsidRPr="00B921F0">
      <w:rPr>
        <w:noProof/>
        <w:sz w:val="16"/>
        <w:szCs w:val="16"/>
      </w:rPr>
      <w:t>2</w:t>
    </w:r>
    <w:r w:rsidR="006E1870" w:rsidRPr="00B921F0">
      <w:rPr>
        <w:sz w:val="16"/>
        <w:szCs w:val="16"/>
      </w:rPr>
      <w:fldChar w:fldCharType="end"/>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425"/>
      <w:gridCol w:w="1985"/>
      <w:gridCol w:w="5499"/>
    </w:tblGrid>
    <w:tr w:rsidR="009A6160" w14:paraId="39B6B1D1" w14:textId="77777777" w:rsidTr="004258DC">
      <w:tc>
        <w:tcPr>
          <w:tcW w:w="1843" w:type="dxa"/>
        </w:tcPr>
        <w:p w14:paraId="6B62F1B3" w14:textId="77777777" w:rsidR="00430764" w:rsidRPr="00713217" w:rsidRDefault="00430764" w:rsidP="004258DC">
          <w:pPr>
            <w:pStyle w:val="Voettekst"/>
            <w:rPr>
              <w:sz w:val="14"/>
              <w:szCs w:val="14"/>
            </w:rPr>
          </w:pPr>
        </w:p>
      </w:tc>
      <w:tc>
        <w:tcPr>
          <w:tcW w:w="425" w:type="dxa"/>
        </w:tcPr>
        <w:p w14:paraId="2062D821" w14:textId="77777777" w:rsidR="00430764" w:rsidRPr="00713217" w:rsidRDefault="00B921F0" w:rsidP="004258DC">
          <w:pPr>
            <w:pStyle w:val="Voettekst"/>
            <w:rPr>
              <w:sz w:val="14"/>
              <w:szCs w:val="14"/>
            </w:rPr>
          </w:pPr>
          <w:r>
            <w:rPr>
              <w:sz w:val="14"/>
              <w:szCs w:val="14"/>
            </w:rPr>
            <w:t xml:space="preserve">    </w:t>
          </w:r>
        </w:p>
      </w:tc>
      <w:tc>
        <w:tcPr>
          <w:tcW w:w="1985" w:type="dxa"/>
        </w:tcPr>
        <w:p w14:paraId="02F2C34E" w14:textId="77777777" w:rsidR="00430764" w:rsidRPr="00713217" w:rsidRDefault="00430764" w:rsidP="004258DC">
          <w:pPr>
            <w:pStyle w:val="Voettekst"/>
            <w:rPr>
              <w:sz w:val="14"/>
              <w:szCs w:val="14"/>
            </w:rPr>
          </w:pPr>
        </w:p>
      </w:tc>
      <w:tc>
        <w:tcPr>
          <w:tcW w:w="5499" w:type="dxa"/>
        </w:tcPr>
        <w:p w14:paraId="680A4E5D" w14:textId="77777777" w:rsidR="00430764" w:rsidRDefault="00430764" w:rsidP="004258DC">
          <w:pPr>
            <w:pStyle w:val="Voettekst"/>
            <w:jc w:val="right"/>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
    </w:tblGrid>
    <w:tr w:rsidR="009A6160" w14:paraId="19219836" w14:textId="77777777" w:rsidTr="002A0128">
      <w:trPr>
        <w:cantSplit/>
        <w:trHeight w:val="2157"/>
      </w:trPr>
      <w:tc>
        <w:tcPr>
          <w:tcW w:w="708" w:type="dxa"/>
          <w:tcBorders>
            <w:top w:val="nil"/>
            <w:left w:val="nil"/>
            <w:bottom w:val="nil"/>
            <w:right w:val="nil"/>
          </w:tcBorders>
          <w:textDirection w:val="tbRl"/>
          <w:vAlign w:val="center"/>
        </w:tcPr>
        <w:p w14:paraId="296FEF7D" w14:textId="77777777" w:rsidR="00BD3640" w:rsidRPr="00C316E5" w:rsidRDefault="00BD3640" w:rsidP="0042473D">
          <w:pPr>
            <w:pStyle w:val="Formuliernummer"/>
            <w:framePr w:w="312" w:h="2370" w:hRule="exact" w:hSpace="181" w:wrap="around" w:vAnchor="page" w:hAnchor="page" w:x="11222" w:y="13677"/>
            <w:shd w:val="solid" w:color="FFFFFF" w:fill="FFFFFF"/>
            <w:ind w:left="113" w:right="113"/>
            <w:rPr>
              <w:szCs w:val="12"/>
            </w:rPr>
          </w:pPr>
        </w:p>
      </w:tc>
    </w:tr>
  </w:tbl>
  <w:p w14:paraId="7194DBDC" w14:textId="77777777" w:rsidR="00BD3640" w:rsidRDefault="00BD3640" w:rsidP="002A0128">
    <w:pPr>
      <w:framePr w:w="312" w:h="2370" w:hRule="exact" w:hSpace="181" w:wrap="around" w:vAnchor="page" w:hAnchor="page" w:x="11222" w:y="13677"/>
      <w:shd w:val="solid" w:color="FFFFFF" w:fill="FFFFFF"/>
    </w:pPr>
  </w:p>
  <w:p w14:paraId="769D0D3C" w14:textId="77777777" w:rsidR="00BD3640" w:rsidRPr="00835A1C" w:rsidRDefault="00BD3640" w:rsidP="002A0128">
    <w:pPr>
      <w:rPr>
        <w:kern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9795824"/>
      <w:docPartObj>
        <w:docPartGallery w:val="Page Numbers (Bottom of Page)"/>
        <w:docPartUnique/>
      </w:docPartObj>
    </w:sdtPr>
    <w:sdtContent>
      <w:p w14:paraId="2CE937E7" w14:textId="77777777" w:rsidR="005C1732" w:rsidRDefault="006E1870" w:rsidP="005C1732">
        <w:pPr>
          <w:jc w:val="right"/>
          <w:rPr>
            <w:sz w:val="14"/>
            <w:szCs w:val="14"/>
          </w:rPr>
        </w:pPr>
        <w:r>
          <w:rPr>
            <w:sz w:val="14"/>
            <w:szCs w:val="14"/>
          </w:rPr>
          <w:t>PAGINA</w:t>
        </w:r>
        <w:r w:rsidRPr="00126A00">
          <w:rPr>
            <w:sz w:val="14"/>
            <w:szCs w:val="14"/>
          </w:rPr>
          <w:t xml:space="preserve"> </w:t>
        </w:r>
        <w:r w:rsidRPr="00126A00">
          <w:rPr>
            <w:sz w:val="14"/>
            <w:szCs w:val="14"/>
          </w:rPr>
          <w:fldChar w:fldCharType="begin"/>
        </w:r>
        <w:r w:rsidRPr="00126A00">
          <w:rPr>
            <w:sz w:val="14"/>
            <w:szCs w:val="14"/>
          </w:rPr>
          <w:instrText xml:space="preserve"> PAGE  \* Arabic  \* MERGEFORMAT </w:instrText>
        </w:r>
        <w:r w:rsidRPr="00126A00">
          <w:rPr>
            <w:sz w:val="14"/>
            <w:szCs w:val="14"/>
          </w:rPr>
          <w:fldChar w:fldCharType="separate"/>
        </w:r>
        <w:r w:rsidR="00A02ACA">
          <w:rPr>
            <w:noProof/>
            <w:sz w:val="14"/>
            <w:szCs w:val="14"/>
          </w:rPr>
          <w:t>1</w:t>
        </w:r>
        <w:r w:rsidRPr="00126A00">
          <w:rPr>
            <w:sz w:val="14"/>
            <w:szCs w:val="14"/>
          </w:rPr>
          <w:fldChar w:fldCharType="end"/>
        </w:r>
        <w:r w:rsidRPr="00126A00">
          <w:rPr>
            <w:sz w:val="14"/>
            <w:szCs w:val="14"/>
          </w:rPr>
          <w:t xml:space="preserve"> van </w:t>
        </w:r>
        <w:r w:rsidRPr="00126A00">
          <w:rPr>
            <w:sz w:val="14"/>
            <w:szCs w:val="14"/>
          </w:rPr>
          <w:fldChar w:fldCharType="begin"/>
        </w:r>
        <w:r w:rsidRPr="00126A00">
          <w:rPr>
            <w:sz w:val="14"/>
            <w:szCs w:val="14"/>
          </w:rPr>
          <w:instrText xml:space="preserve"> NUMPAGES  \* Arabic  \* MERGEFORMAT </w:instrText>
        </w:r>
        <w:r w:rsidRPr="00126A00">
          <w:rPr>
            <w:sz w:val="14"/>
            <w:szCs w:val="14"/>
          </w:rPr>
          <w:fldChar w:fldCharType="separate"/>
        </w:r>
        <w:r w:rsidR="00A02ACA">
          <w:rPr>
            <w:noProof/>
            <w:sz w:val="14"/>
            <w:szCs w:val="14"/>
          </w:rPr>
          <w:t>2</w:t>
        </w:r>
        <w:r w:rsidRPr="00126A00">
          <w:rPr>
            <w:sz w:val="14"/>
            <w:szCs w:val="14"/>
          </w:rPr>
          <w:fldChar w:fldCharType="end"/>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425"/>
          <w:gridCol w:w="1985"/>
          <w:gridCol w:w="5499"/>
        </w:tblGrid>
        <w:tr w:rsidR="009A6160" w14:paraId="35F9739F" w14:textId="77777777" w:rsidTr="004258DC">
          <w:tc>
            <w:tcPr>
              <w:tcW w:w="1843" w:type="dxa"/>
            </w:tcPr>
            <w:p w14:paraId="1A3E3532" w14:textId="77777777" w:rsidR="00430764" w:rsidRPr="00713217" w:rsidRDefault="006E1870" w:rsidP="004258DC">
              <w:pPr>
                <w:pStyle w:val="Voettekst"/>
                <w:rPr>
                  <w:sz w:val="14"/>
                  <w:szCs w:val="14"/>
                </w:rPr>
              </w:pPr>
              <w:r>
                <w:rPr>
                  <w:sz w:val="14"/>
                  <w:szCs w:val="14"/>
                </w:rPr>
                <w:t>paraaf opdrachtgever</w:t>
              </w:r>
            </w:p>
          </w:tc>
          <w:tc>
            <w:tcPr>
              <w:tcW w:w="425" w:type="dxa"/>
            </w:tcPr>
            <w:p w14:paraId="5043CB0F" w14:textId="77777777" w:rsidR="00430764" w:rsidRPr="00713217" w:rsidRDefault="00430764" w:rsidP="004258DC">
              <w:pPr>
                <w:pStyle w:val="Voettekst"/>
                <w:rPr>
                  <w:sz w:val="14"/>
                  <w:szCs w:val="14"/>
                </w:rPr>
              </w:pPr>
            </w:p>
          </w:tc>
          <w:tc>
            <w:tcPr>
              <w:tcW w:w="1985" w:type="dxa"/>
            </w:tcPr>
            <w:p w14:paraId="3AC39D29" w14:textId="77777777" w:rsidR="00430764" w:rsidRPr="00713217" w:rsidRDefault="006E1870" w:rsidP="004258DC">
              <w:pPr>
                <w:pStyle w:val="Voettekst"/>
                <w:rPr>
                  <w:sz w:val="14"/>
                  <w:szCs w:val="14"/>
                </w:rPr>
              </w:pPr>
              <w:r>
                <w:rPr>
                  <w:sz w:val="14"/>
                  <w:szCs w:val="14"/>
                </w:rPr>
                <w:t>paraaf opdrachtnemer</w:t>
              </w:r>
            </w:p>
          </w:tc>
          <w:tc>
            <w:tcPr>
              <w:tcW w:w="5499" w:type="dxa"/>
            </w:tcPr>
            <w:p w14:paraId="07459315" w14:textId="77777777" w:rsidR="00430764" w:rsidRDefault="00430764" w:rsidP="004258DC">
              <w:pPr>
                <w:pStyle w:val="Voettekst"/>
                <w:jc w:val="right"/>
              </w:pPr>
            </w:p>
          </w:tc>
        </w:tr>
      </w:tbl>
      <w:tbl>
        <w:tblPr>
          <w:tblW w:w="0" w:type="auto"/>
          <w:tblLook w:val="01E0" w:firstRow="1" w:lastRow="1" w:firstColumn="1" w:lastColumn="1" w:noHBand="0" w:noVBand="0"/>
        </w:tblPr>
        <w:tblGrid>
          <w:gridCol w:w="312"/>
        </w:tblGrid>
        <w:tr w:rsidR="009A6160" w14:paraId="6537F28F" w14:textId="77777777" w:rsidTr="00646B0E">
          <w:trPr>
            <w:cantSplit/>
            <w:trHeight w:val="1980"/>
          </w:trPr>
          <w:tc>
            <w:tcPr>
              <w:tcW w:w="540" w:type="dxa"/>
              <w:textDirection w:val="btLr"/>
              <w:vAlign w:val="center"/>
            </w:tcPr>
            <w:p w14:paraId="6DFB9E20" w14:textId="77777777" w:rsidR="002F2E1D" w:rsidRPr="002805D8" w:rsidRDefault="002F2E1D" w:rsidP="0042473D">
              <w:pPr>
                <w:pStyle w:val="Formuliernummer"/>
                <w:framePr w:w="312" w:h="2211" w:hRule="exact" w:hSpace="181" w:wrap="around" w:vAnchor="page" w:hAnchor="page" w:x="250" w:y="13796"/>
                <w:shd w:val="solid" w:color="FFFFFF" w:fill="FFFFFF"/>
                <w:rPr>
                  <w:rFonts w:ascii="Arial" w:hAnsi="Arial" w:cs="Arial"/>
                </w:rPr>
              </w:pPr>
            </w:p>
          </w:tc>
        </w:tr>
      </w:tbl>
      <w:p w14:paraId="70DF9E56" w14:textId="77777777" w:rsidR="002F2E1D" w:rsidRDefault="002F2E1D" w:rsidP="00646B0E">
        <w:pPr>
          <w:framePr w:w="312" w:h="2211" w:hRule="exact" w:hSpace="181" w:wrap="around" w:vAnchor="page" w:hAnchor="page" w:x="250" w:y="13796"/>
          <w:shd w:val="solid" w:color="FFFFFF" w:fill="FFFFFF"/>
        </w:pPr>
      </w:p>
      <w:p w14:paraId="44E871BC" w14:textId="77777777" w:rsidR="002F2E1D" w:rsidRPr="00835A1C" w:rsidRDefault="002F2E1D" w:rsidP="00646B0E">
        <w:pPr>
          <w:rPr>
            <w:kern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
        </w:tblGrid>
        <w:tr w:rsidR="009A6160" w14:paraId="144A5D23" w14:textId="77777777" w:rsidTr="00A42648">
          <w:trPr>
            <w:cantSplit/>
            <w:trHeight w:val="4537"/>
          </w:trPr>
          <w:tc>
            <w:tcPr>
              <w:tcW w:w="528" w:type="dxa"/>
              <w:tcBorders>
                <w:top w:val="nil"/>
                <w:left w:val="nil"/>
                <w:bottom w:val="nil"/>
                <w:right w:val="nil"/>
              </w:tcBorders>
              <w:textDirection w:val="tbRl"/>
              <w:vAlign w:val="center"/>
            </w:tcPr>
            <w:p w14:paraId="738610EB" w14:textId="77777777" w:rsidR="00BA0952" w:rsidRPr="00981C3F" w:rsidRDefault="00BA0952" w:rsidP="00A42648">
              <w:pPr>
                <w:pStyle w:val="Formuliernummer"/>
                <w:framePr w:w="312" w:h="4591" w:hRule="exact" w:hSpace="181" w:wrap="around" w:vAnchor="page" w:hAnchor="page" w:x="11222" w:y="11701"/>
                <w:shd w:val="solid" w:color="FFFFFF" w:fill="FFFFFF"/>
                <w:ind w:left="113" w:right="113"/>
                <w:jc w:val="center"/>
                <w:rPr>
                  <w:rFonts w:ascii="Arial" w:hAnsi="Arial" w:cs="Arial"/>
                  <w:sz w:val="22"/>
                  <w:szCs w:val="22"/>
                </w:rPr>
              </w:pPr>
            </w:p>
          </w:tc>
        </w:tr>
      </w:tbl>
      <w:p w14:paraId="637805D2" w14:textId="77777777" w:rsidR="00BA0952" w:rsidRPr="00981C3F" w:rsidRDefault="00BA0952" w:rsidP="00A42648">
        <w:pPr>
          <w:framePr w:w="312" w:h="4591" w:hRule="exact" w:hSpace="181" w:wrap="around" w:vAnchor="page" w:hAnchor="page" w:x="11222" w:y="11701"/>
          <w:shd w:val="solid" w:color="FFFFFF" w:fill="FFFFFF"/>
          <w:rPr>
            <w:rFonts w:cs="Arial"/>
          </w:rPr>
        </w:pPr>
      </w:p>
      <w:p w14:paraId="463F29E8" w14:textId="77777777" w:rsidR="00BA0952" w:rsidRPr="001A7067" w:rsidRDefault="00000000" w:rsidP="00A42648">
        <w:pPr>
          <w:rPr>
            <w:rFonts w:ascii="Z: 3of 9 BarCode" w:hAnsi="Z: 3of 9 BarCode"/>
            <w:kern w:val="30"/>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83A19" w14:textId="77777777" w:rsidR="009760F3" w:rsidRDefault="009760F3">
      <w:pPr>
        <w:spacing w:line="240" w:lineRule="auto"/>
      </w:pPr>
      <w:r>
        <w:separator/>
      </w:r>
    </w:p>
  </w:footnote>
  <w:footnote w:type="continuationSeparator" w:id="0">
    <w:p w14:paraId="2605F686" w14:textId="77777777" w:rsidR="009760F3" w:rsidRDefault="009760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47A01" w14:textId="77777777" w:rsidR="006F1700" w:rsidRDefault="006F170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3359"/>
      <w:gridCol w:w="281"/>
      <w:gridCol w:w="329"/>
      <w:gridCol w:w="2522"/>
    </w:tblGrid>
    <w:tr w:rsidR="009A6160" w14:paraId="2B4567DE" w14:textId="77777777" w:rsidTr="356349E0">
      <w:tc>
        <w:tcPr>
          <w:tcW w:w="3261" w:type="dxa"/>
        </w:tcPr>
        <w:p w14:paraId="75BD5BA9" w14:textId="663A0B83" w:rsidR="00905B9B" w:rsidRDefault="356349E0" w:rsidP="00905B9B">
          <w:pPr>
            <w:pStyle w:val="Titelformulier"/>
          </w:pPr>
          <w:r>
            <w:t>Nationaal niet-openbare aanbesteding</w:t>
          </w:r>
        </w:p>
        <w:p w14:paraId="2946DB82" w14:textId="77777777" w:rsidR="001033D0" w:rsidRPr="001531D1" w:rsidRDefault="001033D0" w:rsidP="00905B9B">
          <w:pPr>
            <w:pStyle w:val="Titelformulier"/>
          </w:pPr>
        </w:p>
      </w:tc>
      <w:tc>
        <w:tcPr>
          <w:tcW w:w="3359" w:type="dxa"/>
          <w:vMerge w:val="restart"/>
        </w:tcPr>
        <w:p w14:paraId="5997CC1D" w14:textId="77777777" w:rsidR="00157330" w:rsidRDefault="00157330" w:rsidP="00905B9B">
          <w:pPr>
            <w:pStyle w:val="Titelformulier"/>
          </w:pPr>
        </w:p>
      </w:tc>
      <w:tc>
        <w:tcPr>
          <w:tcW w:w="281" w:type="dxa"/>
          <w:vMerge w:val="restart"/>
        </w:tcPr>
        <w:p w14:paraId="110FFD37" w14:textId="77777777" w:rsidR="00157330" w:rsidRDefault="00157330" w:rsidP="004B4AB8">
          <w:pPr>
            <w:pStyle w:val="Titelformulier"/>
            <w:rPr>
              <w:caps w:val="0"/>
            </w:rPr>
          </w:pPr>
        </w:p>
      </w:tc>
      <w:tc>
        <w:tcPr>
          <w:tcW w:w="2851" w:type="dxa"/>
          <w:gridSpan w:val="2"/>
        </w:tcPr>
        <w:p w14:paraId="6B699379" w14:textId="77777777" w:rsidR="00157330" w:rsidRPr="00AB760D" w:rsidRDefault="00157330" w:rsidP="00D6306F">
          <w:pPr>
            <w:pStyle w:val="Adresgegevens"/>
            <w:rPr>
              <w:caps/>
            </w:rPr>
          </w:pPr>
        </w:p>
      </w:tc>
    </w:tr>
    <w:tr w:rsidR="009A6160" w14:paraId="3FE9F23F" w14:textId="77777777" w:rsidTr="356349E0">
      <w:trPr>
        <w:trHeight w:val="600"/>
      </w:trPr>
      <w:tc>
        <w:tcPr>
          <w:tcW w:w="3261" w:type="dxa"/>
          <w:vAlign w:val="bottom"/>
        </w:tcPr>
        <w:p w14:paraId="1F72F646" w14:textId="77777777" w:rsidR="00157330" w:rsidRPr="005C1732" w:rsidRDefault="00157330" w:rsidP="009E052B">
          <w:pPr>
            <w:pStyle w:val="Subtitelformulier"/>
            <w:rPr>
              <w:b/>
            </w:rPr>
          </w:pPr>
        </w:p>
      </w:tc>
      <w:tc>
        <w:tcPr>
          <w:tcW w:w="3359" w:type="dxa"/>
          <w:vMerge/>
        </w:tcPr>
        <w:p w14:paraId="08CE6F91" w14:textId="77777777" w:rsidR="00157330" w:rsidRDefault="00157330" w:rsidP="004B4AB8">
          <w:pPr>
            <w:pStyle w:val="Titelformulier"/>
          </w:pPr>
        </w:p>
      </w:tc>
      <w:tc>
        <w:tcPr>
          <w:tcW w:w="281" w:type="dxa"/>
          <w:vMerge/>
        </w:tcPr>
        <w:p w14:paraId="61CDCEAD" w14:textId="77777777" w:rsidR="00157330" w:rsidRDefault="00157330" w:rsidP="004B4AB8">
          <w:pPr>
            <w:pStyle w:val="Titelformulier"/>
            <w:rPr>
              <w:caps w:val="0"/>
            </w:rPr>
          </w:pPr>
        </w:p>
      </w:tc>
      <w:tc>
        <w:tcPr>
          <w:tcW w:w="329" w:type="dxa"/>
        </w:tcPr>
        <w:p w14:paraId="6BB9E253" w14:textId="77777777" w:rsidR="00157330" w:rsidRDefault="00157330" w:rsidP="004B4AB8">
          <w:pPr>
            <w:pStyle w:val="Adresgegevens"/>
          </w:pPr>
        </w:p>
      </w:tc>
      <w:tc>
        <w:tcPr>
          <w:tcW w:w="2522" w:type="dxa"/>
        </w:tcPr>
        <w:p w14:paraId="23DE523C" w14:textId="77777777" w:rsidR="00157330" w:rsidRPr="00AB760D" w:rsidRDefault="00157330" w:rsidP="004B4AB8">
          <w:pPr>
            <w:pStyle w:val="Adresgegevens"/>
            <w:rPr>
              <w:caps/>
            </w:rPr>
          </w:pPr>
        </w:p>
      </w:tc>
    </w:tr>
  </w:tbl>
  <w:p w14:paraId="52E56223" w14:textId="77777777" w:rsidR="00157330" w:rsidRPr="00DB470F" w:rsidRDefault="00157330" w:rsidP="009E052B">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120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29"/>
      <w:gridCol w:w="3359"/>
      <w:gridCol w:w="326"/>
      <w:gridCol w:w="284"/>
      <w:gridCol w:w="2522"/>
    </w:tblGrid>
    <w:tr w:rsidR="009A6160" w14:paraId="76FEDEEA" w14:textId="77777777" w:rsidTr="356349E0">
      <w:tc>
        <w:tcPr>
          <w:tcW w:w="5529" w:type="dxa"/>
        </w:tcPr>
        <w:p w14:paraId="5812BCFC" w14:textId="25DB4C6F" w:rsidR="008B1176" w:rsidRPr="00D96E0A" w:rsidRDefault="356349E0" w:rsidP="00C51F9D">
          <w:pPr>
            <w:pStyle w:val="Titelformulier"/>
          </w:pPr>
          <w:r>
            <w:t>dijkvernageling gnephoek</w:t>
          </w:r>
        </w:p>
      </w:tc>
      <w:tc>
        <w:tcPr>
          <w:tcW w:w="3359" w:type="dxa"/>
          <w:vMerge w:val="restart"/>
        </w:tcPr>
        <w:p w14:paraId="3B7B4B86" w14:textId="77777777" w:rsidR="00DB470F" w:rsidRDefault="00DB470F" w:rsidP="00793B0A">
          <w:pPr>
            <w:pStyle w:val="Titelformulier"/>
          </w:pPr>
        </w:p>
        <w:p w14:paraId="3A0FF5F2" w14:textId="77777777" w:rsidR="00D96E0A" w:rsidRPr="00D96E0A" w:rsidRDefault="00D96E0A" w:rsidP="00793B0A">
          <w:pPr>
            <w:pStyle w:val="Titelformulier"/>
          </w:pPr>
        </w:p>
      </w:tc>
      <w:tc>
        <w:tcPr>
          <w:tcW w:w="326" w:type="dxa"/>
          <w:vMerge w:val="restart"/>
        </w:tcPr>
        <w:p w14:paraId="5630AD66" w14:textId="77777777" w:rsidR="00DB470F" w:rsidRDefault="00DB470F" w:rsidP="00793B0A">
          <w:pPr>
            <w:pStyle w:val="Titelformulier"/>
            <w:rPr>
              <w:caps w:val="0"/>
            </w:rPr>
          </w:pPr>
        </w:p>
      </w:tc>
      <w:tc>
        <w:tcPr>
          <w:tcW w:w="2806" w:type="dxa"/>
          <w:gridSpan w:val="2"/>
        </w:tcPr>
        <w:p w14:paraId="61829076" w14:textId="77777777" w:rsidR="00DB470F" w:rsidRPr="00AB760D" w:rsidRDefault="00DB470F" w:rsidP="00276B88">
          <w:pPr>
            <w:pStyle w:val="Adresgegevens"/>
            <w:rPr>
              <w:caps/>
            </w:rPr>
          </w:pPr>
        </w:p>
      </w:tc>
    </w:tr>
    <w:tr w:rsidR="009A6160" w14:paraId="0CFC3D58" w14:textId="77777777" w:rsidTr="356349E0">
      <w:trPr>
        <w:trHeight w:val="600"/>
      </w:trPr>
      <w:tc>
        <w:tcPr>
          <w:tcW w:w="5529" w:type="dxa"/>
          <w:vAlign w:val="bottom"/>
        </w:tcPr>
        <w:p w14:paraId="54A43758" w14:textId="77777777" w:rsidR="00DB470F" w:rsidRDefault="356349E0" w:rsidP="356349E0">
          <w:pPr>
            <w:pStyle w:val="Subtitelformulier"/>
            <w:rPr>
              <w:b/>
              <w:bCs/>
            </w:rPr>
          </w:pPr>
          <w:r w:rsidRPr="356349E0">
            <w:rPr>
              <w:b/>
              <w:bCs/>
            </w:rPr>
            <w:t>DIG-Dossier: dig-15151</w:t>
          </w:r>
        </w:p>
        <w:p w14:paraId="77B60A8C" w14:textId="77777777" w:rsidR="00D96E0A" w:rsidRDefault="356349E0" w:rsidP="356349E0">
          <w:pPr>
            <w:pStyle w:val="Subtitelformulier"/>
            <w:rPr>
              <w:b/>
              <w:bCs/>
            </w:rPr>
          </w:pPr>
          <w:r w:rsidRPr="356349E0">
            <w:rPr>
              <w:b/>
              <w:bCs/>
            </w:rPr>
            <w:t xml:space="preserve">Aanbesteding met kenmerk: </w:t>
          </w:r>
        </w:p>
        <w:p w14:paraId="11641E2A" w14:textId="77777777" w:rsidR="006F1700" w:rsidRPr="00D96E0A" w:rsidRDefault="356349E0" w:rsidP="356349E0">
          <w:pPr>
            <w:pStyle w:val="Subtitelformulier"/>
            <w:rPr>
              <w:b/>
              <w:bCs/>
            </w:rPr>
          </w:pPr>
          <w:r w:rsidRPr="356349E0">
            <w:rPr>
              <w:b/>
              <w:bCs/>
            </w:rPr>
            <w:t>Corsanr: 24.035094</w:t>
          </w:r>
        </w:p>
      </w:tc>
      <w:tc>
        <w:tcPr>
          <w:tcW w:w="3359" w:type="dxa"/>
          <w:vMerge/>
        </w:tcPr>
        <w:p w14:paraId="2BA226A1" w14:textId="77777777" w:rsidR="00DB470F" w:rsidRPr="00D96E0A" w:rsidRDefault="00DB470F" w:rsidP="00793B0A">
          <w:pPr>
            <w:pStyle w:val="Titelformulier"/>
          </w:pPr>
        </w:p>
      </w:tc>
      <w:tc>
        <w:tcPr>
          <w:tcW w:w="326" w:type="dxa"/>
          <w:vMerge/>
        </w:tcPr>
        <w:p w14:paraId="17AD93B2" w14:textId="77777777" w:rsidR="00DB470F" w:rsidRDefault="00DB470F" w:rsidP="00793B0A">
          <w:pPr>
            <w:pStyle w:val="Titelformulier"/>
            <w:rPr>
              <w:caps w:val="0"/>
            </w:rPr>
          </w:pPr>
        </w:p>
      </w:tc>
      <w:tc>
        <w:tcPr>
          <w:tcW w:w="284" w:type="dxa"/>
        </w:tcPr>
        <w:p w14:paraId="0DE4B5B7" w14:textId="77777777" w:rsidR="00DB470F" w:rsidRDefault="00DB470F" w:rsidP="00D96E0A">
          <w:pPr>
            <w:pStyle w:val="Adresgegevens"/>
          </w:pPr>
        </w:p>
      </w:tc>
      <w:tc>
        <w:tcPr>
          <w:tcW w:w="2522" w:type="dxa"/>
        </w:tcPr>
        <w:p w14:paraId="66204FF1" w14:textId="77777777" w:rsidR="00DB470F" w:rsidRPr="00AB760D" w:rsidRDefault="00DB470F" w:rsidP="00793B0A">
          <w:pPr>
            <w:pStyle w:val="Adresgegevens"/>
            <w:rPr>
              <w:caps/>
            </w:rPr>
          </w:pPr>
        </w:p>
      </w:tc>
    </w:tr>
  </w:tbl>
  <w:p w14:paraId="2DBF0D7D" w14:textId="77777777" w:rsidR="001531D1" w:rsidRPr="00DB470F" w:rsidRDefault="001531D1" w:rsidP="009E052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45C31"/>
    <w:multiLevelType w:val="multilevel"/>
    <w:tmpl w:val="EB34D5F8"/>
    <w:styleLink w:val="OpsommingWestland"/>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Courier New" w:hAnsi="Courier New"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Courier New" w:hAnsi="Courier New"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1" w15:restartNumberingAfterBreak="0">
    <w:nsid w:val="0FD1656B"/>
    <w:multiLevelType w:val="multilevel"/>
    <w:tmpl w:val="0C08FF58"/>
    <w:lvl w:ilvl="0">
      <w:start w:val="1"/>
      <w:numFmt w:val="decimal"/>
      <w:pStyle w:val="Agendapunt"/>
      <w:lvlText w:val="%1."/>
      <w:lvlJc w:val="left"/>
      <w:pPr>
        <w:ind w:left="360" w:hanging="360"/>
      </w:pPr>
      <w:rPr>
        <w:rFonts w:hint="default"/>
      </w:rPr>
    </w:lvl>
    <w:lvl w:ilvl="1">
      <w:start w:val="1"/>
      <w:numFmt w:val="decimal"/>
      <w:pStyle w:val="Agendapuntsub"/>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2254BAF"/>
    <w:multiLevelType w:val="multilevel"/>
    <w:tmpl w:val="B3929CCE"/>
    <w:styleLink w:val="Stijl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3B68E9"/>
    <w:multiLevelType w:val="hybridMultilevel"/>
    <w:tmpl w:val="92FAEF8A"/>
    <w:lvl w:ilvl="0" w:tplc="88A8219E">
      <w:start w:val="1"/>
      <w:numFmt w:val="lowerLetter"/>
      <w:lvlText w:val="%1."/>
      <w:lvlJc w:val="left"/>
      <w:pPr>
        <w:ind w:left="360" w:hanging="360"/>
      </w:pPr>
      <w:rPr>
        <w:b w:val="0"/>
        <w:bCs w:val="0"/>
      </w:rPr>
    </w:lvl>
    <w:lvl w:ilvl="1" w:tplc="C44898B4" w:tentative="1">
      <w:start w:val="1"/>
      <w:numFmt w:val="lowerLetter"/>
      <w:lvlText w:val="%2."/>
      <w:lvlJc w:val="left"/>
      <w:pPr>
        <w:ind w:left="1080" w:hanging="360"/>
      </w:pPr>
    </w:lvl>
    <w:lvl w:ilvl="2" w:tplc="AF9EB920" w:tentative="1">
      <w:start w:val="1"/>
      <w:numFmt w:val="lowerRoman"/>
      <w:lvlText w:val="%3."/>
      <w:lvlJc w:val="right"/>
      <w:pPr>
        <w:ind w:left="1800" w:hanging="180"/>
      </w:pPr>
    </w:lvl>
    <w:lvl w:ilvl="3" w:tplc="9E50D246" w:tentative="1">
      <w:start w:val="1"/>
      <w:numFmt w:val="decimal"/>
      <w:lvlText w:val="%4."/>
      <w:lvlJc w:val="left"/>
      <w:pPr>
        <w:ind w:left="2520" w:hanging="360"/>
      </w:pPr>
    </w:lvl>
    <w:lvl w:ilvl="4" w:tplc="8256A7B0" w:tentative="1">
      <w:start w:val="1"/>
      <w:numFmt w:val="lowerLetter"/>
      <w:lvlText w:val="%5."/>
      <w:lvlJc w:val="left"/>
      <w:pPr>
        <w:ind w:left="3240" w:hanging="360"/>
      </w:pPr>
    </w:lvl>
    <w:lvl w:ilvl="5" w:tplc="BF50F070" w:tentative="1">
      <w:start w:val="1"/>
      <w:numFmt w:val="lowerRoman"/>
      <w:lvlText w:val="%6."/>
      <w:lvlJc w:val="right"/>
      <w:pPr>
        <w:ind w:left="3960" w:hanging="180"/>
      </w:pPr>
    </w:lvl>
    <w:lvl w:ilvl="6" w:tplc="8A72A14E" w:tentative="1">
      <w:start w:val="1"/>
      <w:numFmt w:val="decimal"/>
      <w:lvlText w:val="%7."/>
      <w:lvlJc w:val="left"/>
      <w:pPr>
        <w:ind w:left="4680" w:hanging="360"/>
      </w:pPr>
    </w:lvl>
    <w:lvl w:ilvl="7" w:tplc="98DA7C20" w:tentative="1">
      <w:start w:val="1"/>
      <w:numFmt w:val="lowerLetter"/>
      <w:lvlText w:val="%8."/>
      <w:lvlJc w:val="left"/>
      <w:pPr>
        <w:ind w:left="5400" w:hanging="360"/>
      </w:pPr>
    </w:lvl>
    <w:lvl w:ilvl="8" w:tplc="51989052" w:tentative="1">
      <w:start w:val="1"/>
      <w:numFmt w:val="lowerRoman"/>
      <w:lvlText w:val="%9."/>
      <w:lvlJc w:val="right"/>
      <w:pPr>
        <w:ind w:left="6120" w:hanging="180"/>
      </w:pPr>
    </w:lvl>
  </w:abstractNum>
  <w:abstractNum w:abstractNumId="4" w15:restartNumberingAfterBreak="0">
    <w:nsid w:val="460F6441"/>
    <w:multiLevelType w:val="hybridMultilevel"/>
    <w:tmpl w:val="E91ED500"/>
    <w:lvl w:ilvl="0" w:tplc="0E10FDF2">
      <w:start w:val="1"/>
      <w:numFmt w:val="bullet"/>
      <w:pStyle w:val="Lijstopsomteken"/>
      <w:lvlText w:val=""/>
      <w:lvlJc w:val="left"/>
      <w:pPr>
        <w:tabs>
          <w:tab w:val="num" w:pos="720"/>
        </w:tabs>
        <w:ind w:left="720" w:hanging="360"/>
      </w:pPr>
      <w:rPr>
        <w:rFonts w:ascii="Symbol" w:hAnsi="Symbol" w:hint="default"/>
      </w:rPr>
    </w:lvl>
    <w:lvl w:ilvl="1" w:tplc="C86C7C34">
      <w:start w:val="1"/>
      <w:numFmt w:val="bullet"/>
      <w:lvlText w:val="o"/>
      <w:lvlJc w:val="left"/>
      <w:pPr>
        <w:tabs>
          <w:tab w:val="num" w:pos="1440"/>
        </w:tabs>
        <w:ind w:left="1440" w:hanging="360"/>
      </w:pPr>
      <w:rPr>
        <w:rFonts w:ascii="Courier New" w:hAnsi="Courier New" w:hint="default"/>
      </w:rPr>
    </w:lvl>
    <w:lvl w:ilvl="2" w:tplc="4C4C62EA" w:tentative="1">
      <w:start w:val="1"/>
      <w:numFmt w:val="bullet"/>
      <w:lvlText w:val=""/>
      <w:lvlJc w:val="left"/>
      <w:pPr>
        <w:tabs>
          <w:tab w:val="num" w:pos="2160"/>
        </w:tabs>
        <w:ind w:left="2160" w:hanging="360"/>
      </w:pPr>
      <w:rPr>
        <w:rFonts w:ascii="Wingdings" w:hAnsi="Wingdings" w:hint="default"/>
      </w:rPr>
    </w:lvl>
    <w:lvl w:ilvl="3" w:tplc="0600AAFC" w:tentative="1">
      <w:start w:val="1"/>
      <w:numFmt w:val="bullet"/>
      <w:lvlText w:val=""/>
      <w:lvlJc w:val="left"/>
      <w:pPr>
        <w:tabs>
          <w:tab w:val="num" w:pos="2880"/>
        </w:tabs>
        <w:ind w:left="2880" w:hanging="360"/>
      </w:pPr>
      <w:rPr>
        <w:rFonts w:ascii="Symbol" w:hAnsi="Symbol" w:hint="default"/>
      </w:rPr>
    </w:lvl>
    <w:lvl w:ilvl="4" w:tplc="1B08859C" w:tentative="1">
      <w:start w:val="1"/>
      <w:numFmt w:val="bullet"/>
      <w:lvlText w:val="o"/>
      <w:lvlJc w:val="left"/>
      <w:pPr>
        <w:tabs>
          <w:tab w:val="num" w:pos="3600"/>
        </w:tabs>
        <w:ind w:left="3600" w:hanging="360"/>
      </w:pPr>
      <w:rPr>
        <w:rFonts w:ascii="Courier New" w:hAnsi="Courier New" w:hint="default"/>
      </w:rPr>
    </w:lvl>
    <w:lvl w:ilvl="5" w:tplc="539277C8" w:tentative="1">
      <w:start w:val="1"/>
      <w:numFmt w:val="bullet"/>
      <w:lvlText w:val=""/>
      <w:lvlJc w:val="left"/>
      <w:pPr>
        <w:tabs>
          <w:tab w:val="num" w:pos="4320"/>
        </w:tabs>
        <w:ind w:left="4320" w:hanging="360"/>
      </w:pPr>
      <w:rPr>
        <w:rFonts w:ascii="Wingdings" w:hAnsi="Wingdings" w:hint="default"/>
      </w:rPr>
    </w:lvl>
    <w:lvl w:ilvl="6" w:tplc="B8FC2322" w:tentative="1">
      <w:start w:val="1"/>
      <w:numFmt w:val="bullet"/>
      <w:lvlText w:val=""/>
      <w:lvlJc w:val="left"/>
      <w:pPr>
        <w:tabs>
          <w:tab w:val="num" w:pos="5040"/>
        </w:tabs>
        <w:ind w:left="5040" w:hanging="360"/>
      </w:pPr>
      <w:rPr>
        <w:rFonts w:ascii="Symbol" w:hAnsi="Symbol" w:hint="default"/>
      </w:rPr>
    </w:lvl>
    <w:lvl w:ilvl="7" w:tplc="15AA769A" w:tentative="1">
      <w:start w:val="1"/>
      <w:numFmt w:val="bullet"/>
      <w:lvlText w:val="o"/>
      <w:lvlJc w:val="left"/>
      <w:pPr>
        <w:tabs>
          <w:tab w:val="num" w:pos="5760"/>
        </w:tabs>
        <w:ind w:left="5760" w:hanging="360"/>
      </w:pPr>
      <w:rPr>
        <w:rFonts w:ascii="Courier New" w:hAnsi="Courier New" w:hint="default"/>
      </w:rPr>
    </w:lvl>
    <w:lvl w:ilvl="8" w:tplc="673854B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D7D71CB"/>
    <w:multiLevelType w:val="hybridMultilevel"/>
    <w:tmpl w:val="8E721D1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3616B1E"/>
    <w:multiLevelType w:val="multilevel"/>
    <w:tmpl w:val="B3929CCE"/>
    <w:numStyleLink w:val="Stijl2"/>
  </w:abstractNum>
  <w:abstractNum w:abstractNumId="7" w15:restartNumberingAfterBreak="0">
    <w:nsid w:val="58B304FD"/>
    <w:multiLevelType w:val="multilevel"/>
    <w:tmpl w:val="07AA6B04"/>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99C0896"/>
    <w:multiLevelType w:val="hybridMultilevel"/>
    <w:tmpl w:val="1CC03318"/>
    <w:lvl w:ilvl="0" w:tplc="B17082D8">
      <w:start w:val="1"/>
      <w:numFmt w:val="decimal"/>
      <w:pStyle w:val="Artikelstijl"/>
      <w:lvlText w:val="Artikel  %1"/>
      <w:lvlJc w:val="left"/>
      <w:pPr>
        <w:ind w:left="720" w:hanging="360"/>
      </w:pPr>
      <w:rPr>
        <w:rFonts w:hint="default"/>
        <w:b/>
        <w:i w:val="0"/>
      </w:rPr>
    </w:lvl>
    <w:lvl w:ilvl="1" w:tplc="1110E7D4" w:tentative="1">
      <w:start w:val="1"/>
      <w:numFmt w:val="lowerLetter"/>
      <w:lvlText w:val="%2."/>
      <w:lvlJc w:val="left"/>
      <w:pPr>
        <w:ind w:left="1440" w:hanging="360"/>
      </w:pPr>
    </w:lvl>
    <w:lvl w:ilvl="2" w:tplc="56FC590C" w:tentative="1">
      <w:start w:val="1"/>
      <w:numFmt w:val="lowerRoman"/>
      <w:lvlText w:val="%3."/>
      <w:lvlJc w:val="right"/>
      <w:pPr>
        <w:ind w:left="2160" w:hanging="180"/>
      </w:pPr>
    </w:lvl>
    <w:lvl w:ilvl="3" w:tplc="89E6A08C" w:tentative="1">
      <w:start w:val="1"/>
      <w:numFmt w:val="decimal"/>
      <w:lvlText w:val="%4."/>
      <w:lvlJc w:val="left"/>
      <w:pPr>
        <w:ind w:left="2880" w:hanging="360"/>
      </w:pPr>
    </w:lvl>
    <w:lvl w:ilvl="4" w:tplc="984885E2" w:tentative="1">
      <w:start w:val="1"/>
      <w:numFmt w:val="lowerLetter"/>
      <w:lvlText w:val="%5."/>
      <w:lvlJc w:val="left"/>
      <w:pPr>
        <w:ind w:left="3600" w:hanging="360"/>
      </w:pPr>
    </w:lvl>
    <w:lvl w:ilvl="5" w:tplc="CF184DDE" w:tentative="1">
      <w:start w:val="1"/>
      <w:numFmt w:val="lowerRoman"/>
      <w:lvlText w:val="%6."/>
      <w:lvlJc w:val="right"/>
      <w:pPr>
        <w:ind w:left="4320" w:hanging="180"/>
      </w:pPr>
    </w:lvl>
    <w:lvl w:ilvl="6" w:tplc="A4967870" w:tentative="1">
      <w:start w:val="1"/>
      <w:numFmt w:val="decimal"/>
      <w:lvlText w:val="%7."/>
      <w:lvlJc w:val="left"/>
      <w:pPr>
        <w:ind w:left="5040" w:hanging="360"/>
      </w:pPr>
    </w:lvl>
    <w:lvl w:ilvl="7" w:tplc="D9E6DABC" w:tentative="1">
      <w:start w:val="1"/>
      <w:numFmt w:val="lowerLetter"/>
      <w:lvlText w:val="%8."/>
      <w:lvlJc w:val="left"/>
      <w:pPr>
        <w:ind w:left="5760" w:hanging="360"/>
      </w:pPr>
    </w:lvl>
    <w:lvl w:ilvl="8" w:tplc="17543E5E" w:tentative="1">
      <w:start w:val="1"/>
      <w:numFmt w:val="lowerRoman"/>
      <w:lvlText w:val="%9."/>
      <w:lvlJc w:val="right"/>
      <w:pPr>
        <w:ind w:left="6480" w:hanging="180"/>
      </w:pPr>
    </w:lvl>
  </w:abstractNum>
  <w:abstractNum w:abstractNumId="9" w15:restartNumberingAfterBreak="0">
    <w:nsid w:val="5D6E0B46"/>
    <w:multiLevelType w:val="multilevel"/>
    <w:tmpl w:val="334AF128"/>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Kop4"/>
      <w:lvlText w:val="%1.%2.%3.%4"/>
      <w:lvlJc w:val="left"/>
      <w:pPr>
        <w:tabs>
          <w:tab w:val="num" w:pos="851"/>
        </w:tabs>
        <w:ind w:left="851" w:hanging="851"/>
      </w:pPr>
      <w:rPr>
        <w:rFonts w:hint="default"/>
      </w:rPr>
    </w:lvl>
    <w:lvl w:ilvl="4">
      <w:start w:val="1"/>
      <w:numFmt w:val="decimal"/>
      <w:pStyle w:val="Kop5"/>
      <w:lvlText w:val="%1.%2.%3.%4.%5"/>
      <w:lvlJc w:val="left"/>
      <w:pPr>
        <w:tabs>
          <w:tab w:val="num" w:pos="1077"/>
        </w:tabs>
        <w:ind w:left="1077" w:hanging="1077"/>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0" w15:restartNumberingAfterBreak="0">
    <w:nsid w:val="5E77507F"/>
    <w:multiLevelType w:val="hybridMultilevel"/>
    <w:tmpl w:val="84A06F0C"/>
    <w:lvl w:ilvl="0" w:tplc="0413000F">
      <w:start w:val="1"/>
      <w:numFmt w:val="decimal"/>
      <w:lvlText w:val="%1."/>
      <w:lvlJc w:val="left"/>
      <w:pPr>
        <w:ind w:left="720" w:hanging="360"/>
      </w:pPr>
    </w:lvl>
    <w:lvl w:ilvl="1" w:tplc="4B78CFA8" w:tentative="1">
      <w:start w:val="1"/>
      <w:numFmt w:val="lowerLetter"/>
      <w:lvlText w:val="%2."/>
      <w:lvlJc w:val="left"/>
      <w:pPr>
        <w:ind w:left="1440" w:hanging="360"/>
      </w:pPr>
    </w:lvl>
    <w:lvl w:ilvl="2" w:tplc="0A2CABE0" w:tentative="1">
      <w:start w:val="1"/>
      <w:numFmt w:val="lowerRoman"/>
      <w:lvlText w:val="%3."/>
      <w:lvlJc w:val="right"/>
      <w:pPr>
        <w:ind w:left="2160" w:hanging="180"/>
      </w:pPr>
    </w:lvl>
    <w:lvl w:ilvl="3" w:tplc="2E283424" w:tentative="1">
      <w:start w:val="1"/>
      <w:numFmt w:val="decimal"/>
      <w:lvlText w:val="%4."/>
      <w:lvlJc w:val="left"/>
      <w:pPr>
        <w:ind w:left="2880" w:hanging="360"/>
      </w:pPr>
    </w:lvl>
    <w:lvl w:ilvl="4" w:tplc="AB74288C" w:tentative="1">
      <w:start w:val="1"/>
      <w:numFmt w:val="lowerLetter"/>
      <w:lvlText w:val="%5."/>
      <w:lvlJc w:val="left"/>
      <w:pPr>
        <w:ind w:left="3600" w:hanging="360"/>
      </w:pPr>
    </w:lvl>
    <w:lvl w:ilvl="5" w:tplc="CA1AF99A" w:tentative="1">
      <w:start w:val="1"/>
      <w:numFmt w:val="lowerRoman"/>
      <w:lvlText w:val="%6."/>
      <w:lvlJc w:val="right"/>
      <w:pPr>
        <w:ind w:left="4320" w:hanging="180"/>
      </w:pPr>
    </w:lvl>
    <w:lvl w:ilvl="6" w:tplc="14766B14" w:tentative="1">
      <w:start w:val="1"/>
      <w:numFmt w:val="decimal"/>
      <w:lvlText w:val="%7."/>
      <w:lvlJc w:val="left"/>
      <w:pPr>
        <w:ind w:left="5040" w:hanging="360"/>
      </w:pPr>
    </w:lvl>
    <w:lvl w:ilvl="7" w:tplc="4998D256" w:tentative="1">
      <w:start w:val="1"/>
      <w:numFmt w:val="lowerLetter"/>
      <w:lvlText w:val="%8."/>
      <w:lvlJc w:val="left"/>
      <w:pPr>
        <w:ind w:left="5760" w:hanging="360"/>
      </w:pPr>
    </w:lvl>
    <w:lvl w:ilvl="8" w:tplc="C1D49258" w:tentative="1">
      <w:start w:val="1"/>
      <w:numFmt w:val="lowerRoman"/>
      <w:lvlText w:val="%9."/>
      <w:lvlJc w:val="right"/>
      <w:pPr>
        <w:ind w:left="6480" w:hanging="180"/>
      </w:pPr>
    </w:lvl>
  </w:abstractNum>
  <w:abstractNum w:abstractNumId="11" w15:restartNumberingAfterBreak="0">
    <w:nsid w:val="70E00A5D"/>
    <w:multiLevelType w:val="multilevel"/>
    <w:tmpl w:val="A38A5E1C"/>
    <w:lvl w:ilvl="0">
      <w:start w:val="1"/>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8CB5CE1"/>
    <w:multiLevelType w:val="multilevel"/>
    <w:tmpl w:val="A0322DB6"/>
    <w:lvl w:ilvl="0">
      <w:start w:val="1"/>
      <w:numFmt w:val="decimal"/>
      <w:pStyle w:val="Kop1rapport"/>
      <w:lvlText w:val="%1."/>
      <w:lvlJc w:val="left"/>
      <w:pPr>
        <w:tabs>
          <w:tab w:val="num" w:pos="851"/>
        </w:tabs>
        <w:ind w:left="851" w:hanging="851"/>
      </w:pPr>
      <w:rPr>
        <w:rFonts w:hint="default"/>
      </w:rPr>
    </w:lvl>
    <w:lvl w:ilvl="1">
      <w:start w:val="1"/>
      <w:numFmt w:val="decimal"/>
      <w:pStyle w:val="Kop2rapport"/>
      <w:lvlText w:val="%1.%2."/>
      <w:lvlJc w:val="left"/>
      <w:pPr>
        <w:tabs>
          <w:tab w:val="num" w:pos="851"/>
        </w:tabs>
        <w:ind w:left="851" w:hanging="851"/>
      </w:pPr>
      <w:rPr>
        <w:rFonts w:hint="default"/>
      </w:rPr>
    </w:lvl>
    <w:lvl w:ilvl="2">
      <w:start w:val="1"/>
      <w:numFmt w:val="decimal"/>
      <w:pStyle w:val="Kop3rapport"/>
      <w:lvlText w:val="%1.%2.%3."/>
      <w:lvlJc w:val="left"/>
      <w:pPr>
        <w:tabs>
          <w:tab w:val="num" w:pos="851"/>
        </w:tabs>
        <w:ind w:left="851" w:hanging="851"/>
      </w:pPr>
      <w:rPr>
        <w:rFonts w:hint="default"/>
      </w:rPr>
    </w:lvl>
    <w:lvl w:ilvl="3">
      <w:start w:val="1"/>
      <w:numFmt w:val="decimal"/>
      <w:pStyle w:val="Kop4rapport"/>
      <w:lvlText w:val="%1.%2.%3.%4."/>
      <w:lvlJc w:val="left"/>
      <w:pPr>
        <w:tabs>
          <w:tab w:val="num" w:pos="851"/>
        </w:tabs>
        <w:ind w:left="851" w:hanging="851"/>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1077"/>
        </w:tabs>
        <w:ind w:left="1077" w:hanging="1077"/>
      </w:pPr>
      <w:rPr>
        <w:rFonts w:hint="default"/>
      </w:rPr>
    </w:lvl>
    <w:lvl w:ilvl="6">
      <w:start w:val="1"/>
      <w:numFmt w:val="decimal"/>
      <w:lvlText w:val="%1.%2.%3.%4.%5.%6.%7."/>
      <w:lvlJc w:val="left"/>
      <w:pPr>
        <w:tabs>
          <w:tab w:val="num" w:pos="1077"/>
        </w:tabs>
        <w:ind w:left="1077" w:hanging="1077"/>
      </w:pPr>
      <w:rPr>
        <w:rFonts w:hint="default"/>
      </w:rPr>
    </w:lvl>
    <w:lvl w:ilvl="7">
      <w:start w:val="1"/>
      <w:numFmt w:val="decimal"/>
      <w:lvlText w:val="%1.%2.%3.%4.%5.%6.%7.%8."/>
      <w:lvlJc w:val="left"/>
      <w:pPr>
        <w:tabs>
          <w:tab w:val="num" w:pos="1077"/>
        </w:tabs>
        <w:ind w:left="1077" w:hanging="1077"/>
      </w:pPr>
      <w:rPr>
        <w:rFonts w:hint="default"/>
      </w:rPr>
    </w:lvl>
    <w:lvl w:ilvl="8">
      <w:start w:val="1"/>
      <w:numFmt w:val="decimal"/>
      <w:lvlText w:val="%1.%2.%3.%4.%5.%6.%7.%8.%9."/>
      <w:lvlJc w:val="left"/>
      <w:pPr>
        <w:tabs>
          <w:tab w:val="num" w:pos="1077"/>
        </w:tabs>
        <w:ind w:left="1077" w:hanging="1077"/>
      </w:pPr>
      <w:rPr>
        <w:rFonts w:hint="default"/>
      </w:rPr>
    </w:lvl>
  </w:abstractNum>
  <w:abstractNum w:abstractNumId="13" w15:restartNumberingAfterBreak="0">
    <w:nsid w:val="7B3F681D"/>
    <w:multiLevelType w:val="hybridMultilevel"/>
    <w:tmpl w:val="B762AFEE"/>
    <w:lvl w:ilvl="0" w:tplc="46D0144A">
      <w:start w:val="1"/>
      <w:numFmt w:val="bullet"/>
      <w:lvlText w:val=""/>
      <w:lvlJc w:val="left"/>
      <w:pPr>
        <w:ind w:left="360" w:hanging="360"/>
      </w:pPr>
      <w:rPr>
        <w:rFonts w:ascii="Symbol" w:hAnsi="Symbol" w:hint="default"/>
      </w:rPr>
    </w:lvl>
    <w:lvl w:ilvl="1" w:tplc="E1E48952" w:tentative="1">
      <w:start w:val="1"/>
      <w:numFmt w:val="bullet"/>
      <w:lvlText w:val="o"/>
      <w:lvlJc w:val="left"/>
      <w:pPr>
        <w:ind w:left="1080" w:hanging="360"/>
      </w:pPr>
      <w:rPr>
        <w:rFonts w:ascii="Courier New" w:hAnsi="Courier New" w:cs="Courier New" w:hint="default"/>
      </w:rPr>
    </w:lvl>
    <w:lvl w:ilvl="2" w:tplc="9E38790A" w:tentative="1">
      <w:start w:val="1"/>
      <w:numFmt w:val="bullet"/>
      <w:lvlText w:val=""/>
      <w:lvlJc w:val="left"/>
      <w:pPr>
        <w:ind w:left="1800" w:hanging="360"/>
      </w:pPr>
      <w:rPr>
        <w:rFonts w:ascii="Wingdings" w:hAnsi="Wingdings" w:hint="default"/>
      </w:rPr>
    </w:lvl>
    <w:lvl w:ilvl="3" w:tplc="ED70797E" w:tentative="1">
      <w:start w:val="1"/>
      <w:numFmt w:val="bullet"/>
      <w:lvlText w:val=""/>
      <w:lvlJc w:val="left"/>
      <w:pPr>
        <w:ind w:left="2520" w:hanging="360"/>
      </w:pPr>
      <w:rPr>
        <w:rFonts w:ascii="Symbol" w:hAnsi="Symbol" w:hint="default"/>
      </w:rPr>
    </w:lvl>
    <w:lvl w:ilvl="4" w:tplc="3C34FCFC" w:tentative="1">
      <w:start w:val="1"/>
      <w:numFmt w:val="bullet"/>
      <w:lvlText w:val="o"/>
      <w:lvlJc w:val="left"/>
      <w:pPr>
        <w:ind w:left="3240" w:hanging="360"/>
      </w:pPr>
      <w:rPr>
        <w:rFonts w:ascii="Courier New" w:hAnsi="Courier New" w:cs="Courier New" w:hint="default"/>
      </w:rPr>
    </w:lvl>
    <w:lvl w:ilvl="5" w:tplc="1B84F956" w:tentative="1">
      <w:start w:val="1"/>
      <w:numFmt w:val="bullet"/>
      <w:lvlText w:val=""/>
      <w:lvlJc w:val="left"/>
      <w:pPr>
        <w:ind w:left="3960" w:hanging="360"/>
      </w:pPr>
      <w:rPr>
        <w:rFonts w:ascii="Wingdings" w:hAnsi="Wingdings" w:hint="default"/>
      </w:rPr>
    </w:lvl>
    <w:lvl w:ilvl="6" w:tplc="E2A20BF6" w:tentative="1">
      <w:start w:val="1"/>
      <w:numFmt w:val="bullet"/>
      <w:lvlText w:val=""/>
      <w:lvlJc w:val="left"/>
      <w:pPr>
        <w:ind w:left="4680" w:hanging="360"/>
      </w:pPr>
      <w:rPr>
        <w:rFonts w:ascii="Symbol" w:hAnsi="Symbol" w:hint="default"/>
      </w:rPr>
    </w:lvl>
    <w:lvl w:ilvl="7" w:tplc="3FE6D292" w:tentative="1">
      <w:start w:val="1"/>
      <w:numFmt w:val="bullet"/>
      <w:lvlText w:val="o"/>
      <w:lvlJc w:val="left"/>
      <w:pPr>
        <w:ind w:left="5400" w:hanging="360"/>
      </w:pPr>
      <w:rPr>
        <w:rFonts w:ascii="Courier New" w:hAnsi="Courier New" w:cs="Courier New" w:hint="default"/>
      </w:rPr>
    </w:lvl>
    <w:lvl w:ilvl="8" w:tplc="D1B24190" w:tentative="1">
      <w:start w:val="1"/>
      <w:numFmt w:val="bullet"/>
      <w:lvlText w:val=""/>
      <w:lvlJc w:val="left"/>
      <w:pPr>
        <w:ind w:left="6120" w:hanging="360"/>
      </w:pPr>
      <w:rPr>
        <w:rFonts w:ascii="Wingdings" w:hAnsi="Wingdings" w:hint="default"/>
      </w:rPr>
    </w:lvl>
  </w:abstractNum>
  <w:num w:numId="1" w16cid:durableId="1966348826">
    <w:abstractNumId w:val="1"/>
  </w:num>
  <w:num w:numId="2" w16cid:durableId="1013531682">
    <w:abstractNumId w:val="8"/>
  </w:num>
  <w:num w:numId="3" w16cid:durableId="1126847443">
    <w:abstractNumId w:val="12"/>
  </w:num>
  <w:num w:numId="4" w16cid:durableId="1367364759">
    <w:abstractNumId w:val="9"/>
  </w:num>
  <w:num w:numId="5" w16cid:durableId="1595894625">
    <w:abstractNumId w:val="0"/>
  </w:num>
  <w:num w:numId="6" w16cid:durableId="1953902593">
    <w:abstractNumId w:val="1"/>
  </w:num>
  <w:num w:numId="7" w16cid:durableId="236676039">
    <w:abstractNumId w:val="8"/>
  </w:num>
  <w:num w:numId="8" w16cid:durableId="378827102">
    <w:abstractNumId w:val="9"/>
  </w:num>
  <w:num w:numId="9" w16cid:durableId="1342513357">
    <w:abstractNumId w:val="12"/>
  </w:num>
  <w:num w:numId="10" w16cid:durableId="1750150151">
    <w:abstractNumId w:val="0"/>
  </w:num>
  <w:num w:numId="11" w16cid:durableId="1537884040">
    <w:abstractNumId w:val="4"/>
  </w:num>
  <w:num w:numId="12" w16cid:durableId="2100516831">
    <w:abstractNumId w:val="13"/>
  </w:num>
  <w:num w:numId="13" w16cid:durableId="1668901816">
    <w:abstractNumId w:val="3"/>
  </w:num>
  <w:num w:numId="14" w16cid:durableId="1736002099">
    <w:abstractNumId w:val="10"/>
  </w:num>
  <w:num w:numId="15" w16cid:durableId="1941133748">
    <w:abstractNumId w:val="5"/>
  </w:num>
  <w:num w:numId="16" w16cid:durableId="1446457604">
    <w:abstractNumId w:val="6"/>
    <w:lvlOverride w:ilvl="0">
      <w:lvl w:ilvl="0">
        <w:start w:val="1"/>
        <w:numFmt w:val="decimal"/>
        <w:lvlText w:val="%1"/>
        <w:lvlJc w:val="left"/>
        <w:pPr>
          <w:ind w:left="360" w:hanging="360"/>
        </w:pPr>
        <w:rPr>
          <w:rFonts w:hint="default"/>
          <w:b/>
          <w:bCs/>
        </w:rPr>
      </w:lvl>
    </w:lvlOverride>
    <w:lvlOverride w:ilvl="1">
      <w:lvl w:ilvl="1">
        <w:start w:val="1"/>
        <w:numFmt w:val="decimal"/>
        <w:lvlText w:val="%1.%2"/>
        <w:lvlJc w:val="left"/>
        <w:pPr>
          <w:ind w:left="360" w:hanging="360"/>
        </w:pPr>
        <w:rPr>
          <w:rFonts w:hint="default"/>
          <w:b w:val="0"/>
          <w:bCs w:val="0"/>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720" w:hanging="72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080" w:hanging="108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17" w16cid:durableId="1410616085">
    <w:abstractNumId w:val="2"/>
  </w:num>
  <w:num w:numId="18" w16cid:durableId="772625619">
    <w:abstractNumId w:val="11"/>
  </w:num>
  <w:num w:numId="19" w16cid:durableId="984966454">
    <w:abstractNumId w:val="7"/>
  </w:num>
  <w:num w:numId="20" w16cid:durableId="1996687849">
    <w:abstractNumId w:val="6"/>
    <w:lvlOverride w:ilvl="0">
      <w:lvl w:ilvl="0">
        <w:start w:val="1"/>
        <w:numFmt w:val="decimal"/>
        <w:lvlText w:val="%1"/>
        <w:lvlJc w:val="left"/>
        <w:pPr>
          <w:ind w:left="7022" w:hanging="360"/>
        </w:pPr>
        <w:rPr>
          <w:rFonts w:hint="default"/>
          <w:b/>
          <w:bCs/>
          <w:sz w:val="24"/>
          <w:szCs w:val="24"/>
        </w:rPr>
      </w:lvl>
    </w:lvlOverride>
    <w:lvlOverride w:ilvl="1">
      <w:lvl w:ilvl="1">
        <w:start w:val="1"/>
        <w:numFmt w:val="decimal"/>
        <w:lvlText w:val="%1.%2"/>
        <w:lvlJc w:val="left"/>
        <w:pPr>
          <w:ind w:left="360" w:hanging="360"/>
        </w:pPr>
        <w:rPr>
          <w:rFonts w:asciiTheme="minorHAnsi" w:hAnsiTheme="minorHAnsi" w:cstheme="minorHAnsi" w:hint="default"/>
          <w:b w:val="0"/>
          <w:bCs w:val="0"/>
          <w:sz w:val="20"/>
          <w:szCs w:val="20"/>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720" w:hanging="72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080" w:hanging="108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9D"/>
    <w:rsid w:val="00001F72"/>
    <w:rsid w:val="00004FDC"/>
    <w:rsid w:val="00010DE1"/>
    <w:rsid w:val="000133B7"/>
    <w:rsid w:val="00021C0D"/>
    <w:rsid w:val="00032D2F"/>
    <w:rsid w:val="000354B2"/>
    <w:rsid w:val="00052AAA"/>
    <w:rsid w:val="00052ACB"/>
    <w:rsid w:val="00052D18"/>
    <w:rsid w:val="0006033C"/>
    <w:rsid w:val="00067798"/>
    <w:rsid w:val="00071DB1"/>
    <w:rsid w:val="00072020"/>
    <w:rsid w:val="0009713A"/>
    <w:rsid w:val="000A30F2"/>
    <w:rsid w:val="000A746D"/>
    <w:rsid w:val="000B2FE2"/>
    <w:rsid w:val="000B489C"/>
    <w:rsid w:val="000C1821"/>
    <w:rsid w:val="000D30C9"/>
    <w:rsid w:val="000E51F8"/>
    <w:rsid w:val="000F1B58"/>
    <w:rsid w:val="00102D3C"/>
    <w:rsid w:val="001033D0"/>
    <w:rsid w:val="00114BB8"/>
    <w:rsid w:val="00126A00"/>
    <w:rsid w:val="001279A5"/>
    <w:rsid w:val="00131B26"/>
    <w:rsid w:val="00132F7E"/>
    <w:rsid w:val="001344EA"/>
    <w:rsid w:val="001405F0"/>
    <w:rsid w:val="001531D1"/>
    <w:rsid w:val="00154B33"/>
    <w:rsid w:val="00157330"/>
    <w:rsid w:val="001613A7"/>
    <w:rsid w:val="001660D7"/>
    <w:rsid w:val="0016733B"/>
    <w:rsid w:val="0017503F"/>
    <w:rsid w:val="001779F1"/>
    <w:rsid w:val="00187884"/>
    <w:rsid w:val="00187FDF"/>
    <w:rsid w:val="001A3974"/>
    <w:rsid w:val="001A6DCD"/>
    <w:rsid w:val="001A7067"/>
    <w:rsid w:val="001A78D3"/>
    <w:rsid w:val="001C4245"/>
    <w:rsid w:val="001C4823"/>
    <w:rsid w:val="001C5956"/>
    <w:rsid w:val="001C7C30"/>
    <w:rsid w:val="001F419C"/>
    <w:rsid w:val="001F7A4D"/>
    <w:rsid w:val="001F7BA2"/>
    <w:rsid w:val="00202C09"/>
    <w:rsid w:val="002042BF"/>
    <w:rsid w:val="002142E5"/>
    <w:rsid w:val="00221FB8"/>
    <w:rsid w:val="00226B0F"/>
    <w:rsid w:val="00230237"/>
    <w:rsid w:val="00230F10"/>
    <w:rsid w:val="00245572"/>
    <w:rsid w:val="00245F2C"/>
    <w:rsid w:val="002470D8"/>
    <w:rsid w:val="002575A1"/>
    <w:rsid w:val="0027305D"/>
    <w:rsid w:val="00276440"/>
    <w:rsid w:val="00276B88"/>
    <w:rsid w:val="002805D8"/>
    <w:rsid w:val="0029142D"/>
    <w:rsid w:val="002940D0"/>
    <w:rsid w:val="00294EA4"/>
    <w:rsid w:val="00294EB2"/>
    <w:rsid w:val="00296445"/>
    <w:rsid w:val="002A0128"/>
    <w:rsid w:val="002A524D"/>
    <w:rsid w:val="002B3BD4"/>
    <w:rsid w:val="002B3C90"/>
    <w:rsid w:val="002B60A3"/>
    <w:rsid w:val="002C0B76"/>
    <w:rsid w:val="002C369B"/>
    <w:rsid w:val="002C4F08"/>
    <w:rsid w:val="002D0A96"/>
    <w:rsid w:val="002D1432"/>
    <w:rsid w:val="002D55AD"/>
    <w:rsid w:val="002E629B"/>
    <w:rsid w:val="002F2E1D"/>
    <w:rsid w:val="002F59AC"/>
    <w:rsid w:val="002F6DFF"/>
    <w:rsid w:val="00303001"/>
    <w:rsid w:val="00311A2B"/>
    <w:rsid w:val="00313C47"/>
    <w:rsid w:val="00315ED9"/>
    <w:rsid w:val="00317451"/>
    <w:rsid w:val="003212BB"/>
    <w:rsid w:val="003219FB"/>
    <w:rsid w:val="00322921"/>
    <w:rsid w:val="00324C7C"/>
    <w:rsid w:val="00332D59"/>
    <w:rsid w:val="00333B7F"/>
    <w:rsid w:val="00335B0C"/>
    <w:rsid w:val="00351A10"/>
    <w:rsid w:val="00354E69"/>
    <w:rsid w:val="00355E0F"/>
    <w:rsid w:val="00356516"/>
    <w:rsid w:val="00356787"/>
    <w:rsid w:val="00363906"/>
    <w:rsid w:val="00364C95"/>
    <w:rsid w:val="00367F8B"/>
    <w:rsid w:val="00375DD5"/>
    <w:rsid w:val="00377F98"/>
    <w:rsid w:val="003869AA"/>
    <w:rsid w:val="003872AD"/>
    <w:rsid w:val="00387BAA"/>
    <w:rsid w:val="003B089F"/>
    <w:rsid w:val="003B6BFC"/>
    <w:rsid w:val="003F0387"/>
    <w:rsid w:val="003F0F33"/>
    <w:rsid w:val="003F41D8"/>
    <w:rsid w:val="0040461F"/>
    <w:rsid w:val="004062D0"/>
    <w:rsid w:val="004213DE"/>
    <w:rsid w:val="0042473D"/>
    <w:rsid w:val="004258DC"/>
    <w:rsid w:val="00430764"/>
    <w:rsid w:val="00432827"/>
    <w:rsid w:val="00432A8C"/>
    <w:rsid w:val="00433EEF"/>
    <w:rsid w:val="0043724F"/>
    <w:rsid w:val="00445B62"/>
    <w:rsid w:val="00461B58"/>
    <w:rsid w:val="00466F9B"/>
    <w:rsid w:val="00475E1F"/>
    <w:rsid w:val="0048082F"/>
    <w:rsid w:val="00480AA5"/>
    <w:rsid w:val="00482A86"/>
    <w:rsid w:val="0049404D"/>
    <w:rsid w:val="004961FB"/>
    <w:rsid w:val="004A283D"/>
    <w:rsid w:val="004A2907"/>
    <w:rsid w:val="004B4AB8"/>
    <w:rsid w:val="004C0835"/>
    <w:rsid w:val="004C1AD2"/>
    <w:rsid w:val="004C4DE0"/>
    <w:rsid w:val="004C6A4E"/>
    <w:rsid w:val="004D192F"/>
    <w:rsid w:val="004D694F"/>
    <w:rsid w:val="004E06BB"/>
    <w:rsid w:val="004E12CA"/>
    <w:rsid w:val="004E1C76"/>
    <w:rsid w:val="004F0F25"/>
    <w:rsid w:val="005063D0"/>
    <w:rsid w:val="005065F6"/>
    <w:rsid w:val="00506F2E"/>
    <w:rsid w:val="00511D40"/>
    <w:rsid w:val="00531B55"/>
    <w:rsid w:val="005322D9"/>
    <w:rsid w:val="00532F23"/>
    <w:rsid w:val="00537641"/>
    <w:rsid w:val="00541A98"/>
    <w:rsid w:val="00543826"/>
    <w:rsid w:val="00546809"/>
    <w:rsid w:val="00551246"/>
    <w:rsid w:val="0055517C"/>
    <w:rsid w:val="00557A45"/>
    <w:rsid w:val="00563317"/>
    <w:rsid w:val="0059481D"/>
    <w:rsid w:val="00595B24"/>
    <w:rsid w:val="005A3AC8"/>
    <w:rsid w:val="005A49DC"/>
    <w:rsid w:val="005A6ABF"/>
    <w:rsid w:val="005B0BDB"/>
    <w:rsid w:val="005C1133"/>
    <w:rsid w:val="005C1732"/>
    <w:rsid w:val="005C342D"/>
    <w:rsid w:val="005C64CC"/>
    <w:rsid w:val="005D5A32"/>
    <w:rsid w:val="005E1D5E"/>
    <w:rsid w:val="005E3A33"/>
    <w:rsid w:val="005E5986"/>
    <w:rsid w:val="005E6262"/>
    <w:rsid w:val="00622E95"/>
    <w:rsid w:val="006322F7"/>
    <w:rsid w:val="0064607B"/>
    <w:rsid w:val="006467C4"/>
    <w:rsid w:val="00646B0E"/>
    <w:rsid w:val="00660CE6"/>
    <w:rsid w:val="00663E5C"/>
    <w:rsid w:val="00663FB4"/>
    <w:rsid w:val="00674C39"/>
    <w:rsid w:val="00680A67"/>
    <w:rsid w:val="00683469"/>
    <w:rsid w:val="00683609"/>
    <w:rsid w:val="006865F4"/>
    <w:rsid w:val="006918AA"/>
    <w:rsid w:val="00692BE2"/>
    <w:rsid w:val="006A09E4"/>
    <w:rsid w:val="006A0FF1"/>
    <w:rsid w:val="006B2824"/>
    <w:rsid w:val="006B4D26"/>
    <w:rsid w:val="006B7FC9"/>
    <w:rsid w:val="006C1D2F"/>
    <w:rsid w:val="006C27B1"/>
    <w:rsid w:val="006C721B"/>
    <w:rsid w:val="006C7E62"/>
    <w:rsid w:val="006D35F6"/>
    <w:rsid w:val="006D42E6"/>
    <w:rsid w:val="006E03C8"/>
    <w:rsid w:val="006E066B"/>
    <w:rsid w:val="006E1870"/>
    <w:rsid w:val="006E4E89"/>
    <w:rsid w:val="006F1700"/>
    <w:rsid w:val="006F4CDF"/>
    <w:rsid w:val="007038CD"/>
    <w:rsid w:val="00705205"/>
    <w:rsid w:val="00705F45"/>
    <w:rsid w:val="00713217"/>
    <w:rsid w:val="00716EF6"/>
    <w:rsid w:val="00721CBE"/>
    <w:rsid w:val="007252F2"/>
    <w:rsid w:val="00727A47"/>
    <w:rsid w:val="0073631D"/>
    <w:rsid w:val="00740B91"/>
    <w:rsid w:val="0075158E"/>
    <w:rsid w:val="00752043"/>
    <w:rsid w:val="0075422B"/>
    <w:rsid w:val="007633C8"/>
    <w:rsid w:val="00764522"/>
    <w:rsid w:val="0076477E"/>
    <w:rsid w:val="00765C08"/>
    <w:rsid w:val="007848D2"/>
    <w:rsid w:val="007852B4"/>
    <w:rsid w:val="00793B0A"/>
    <w:rsid w:val="007969AA"/>
    <w:rsid w:val="007B185E"/>
    <w:rsid w:val="007B1871"/>
    <w:rsid w:val="007B36C0"/>
    <w:rsid w:val="007C0ADC"/>
    <w:rsid w:val="007C474F"/>
    <w:rsid w:val="007D4A44"/>
    <w:rsid w:val="007F2790"/>
    <w:rsid w:val="00811476"/>
    <w:rsid w:val="00830877"/>
    <w:rsid w:val="008321A0"/>
    <w:rsid w:val="00834975"/>
    <w:rsid w:val="00835A1C"/>
    <w:rsid w:val="00837CCC"/>
    <w:rsid w:val="00843BDE"/>
    <w:rsid w:val="008514DE"/>
    <w:rsid w:val="00852BAE"/>
    <w:rsid w:val="00854348"/>
    <w:rsid w:val="0085457F"/>
    <w:rsid w:val="00861B84"/>
    <w:rsid w:val="0086230B"/>
    <w:rsid w:val="00876BD8"/>
    <w:rsid w:val="008828FD"/>
    <w:rsid w:val="00884533"/>
    <w:rsid w:val="00890CB4"/>
    <w:rsid w:val="00891C6B"/>
    <w:rsid w:val="008976ED"/>
    <w:rsid w:val="008B01FE"/>
    <w:rsid w:val="008B07A4"/>
    <w:rsid w:val="008B1176"/>
    <w:rsid w:val="008B1968"/>
    <w:rsid w:val="008B447A"/>
    <w:rsid w:val="008B4588"/>
    <w:rsid w:val="008C31A9"/>
    <w:rsid w:val="008D69A7"/>
    <w:rsid w:val="008F1166"/>
    <w:rsid w:val="0090100F"/>
    <w:rsid w:val="009032DF"/>
    <w:rsid w:val="00905B9B"/>
    <w:rsid w:val="00911364"/>
    <w:rsid w:val="00921679"/>
    <w:rsid w:val="00954B92"/>
    <w:rsid w:val="0095522A"/>
    <w:rsid w:val="00960B74"/>
    <w:rsid w:val="00965F58"/>
    <w:rsid w:val="00966359"/>
    <w:rsid w:val="00974C7B"/>
    <w:rsid w:val="009754EF"/>
    <w:rsid w:val="009760F3"/>
    <w:rsid w:val="00981C3F"/>
    <w:rsid w:val="00990024"/>
    <w:rsid w:val="00990679"/>
    <w:rsid w:val="009929A9"/>
    <w:rsid w:val="0099624A"/>
    <w:rsid w:val="009A4B5C"/>
    <w:rsid w:val="009A58E8"/>
    <w:rsid w:val="009A6160"/>
    <w:rsid w:val="009B5CF8"/>
    <w:rsid w:val="009C15B6"/>
    <w:rsid w:val="009C6522"/>
    <w:rsid w:val="009D2691"/>
    <w:rsid w:val="009D3E66"/>
    <w:rsid w:val="009D636D"/>
    <w:rsid w:val="009D73D3"/>
    <w:rsid w:val="009E052B"/>
    <w:rsid w:val="00A02ACA"/>
    <w:rsid w:val="00A075E7"/>
    <w:rsid w:val="00A15E00"/>
    <w:rsid w:val="00A24284"/>
    <w:rsid w:val="00A24704"/>
    <w:rsid w:val="00A264F7"/>
    <w:rsid w:val="00A3181B"/>
    <w:rsid w:val="00A33AEF"/>
    <w:rsid w:val="00A33FFB"/>
    <w:rsid w:val="00A3619D"/>
    <w:rsid w:val="00A42648"/>
    <w:rsid w:val="00A45C50"/>
    <w:rsid w:val="00A50D9E"/>
    <w:rsid w:val="00A5272E"/>
    <w:rsid w:val="00A56576"/>
    <w:rsid w:val="00A643AC"/>
    <w:rsid w:val="00A744F6"/>
    <w:rsid w:val="00A836EF"/>
    <w:rsid w:val="00A91E2A"/>
    <w:rsid w:val="00AA319D"/>
    <w:rsid w:val="00AB760D"/>
    <w:rsid w:val="00AC0728"/>
    <w:rsid w:val="00AC0C6E"/>
    <w:rsid w:val="00AD0582"/>
    <w:rsid w:val="00AD27A5"/>
    <w:rsid w:val="00AE5D58"/>
    <w:rsid w:val="00AE6DE4"/>
    <w:rsid w:val="00AF3AC1"/>
    <w:rsid w:val="00B03C13"/>
    <w:rsid w:val="00B06F94"/>
    <w:rsid w:val="00B13BCC"/>
    <w:rsid w:val="00B26E76"/>
    <w:rsid w:val="00B331DF"/>
    <w:rsid w:val="00B4167F"/>
    <w:rsid w:val="00B45592"/>
    <w:rsid w:val="00B81D1A"/>
    <w:rsid w:val="00B921F0"/>
    <w:rsid w:val="00B9651C"/>
    <w:rsid w:val="00B96A57"/>
    <w:rsid w:val="00BA0952"/>
    <w:rsid w:val="00BA3A75"/>
    <w:rsid w:val="00BC04BC"/>
    <w:rsid w:val="00BD3640"/>
    <w:rsid w:val="00BE09CC"/>
    <w:rsid w:val="00BE1949"/>
    <w:rsid w:val="00BE3051"/>
    <w:rsid w:val="00BF34CF"/>
    <w:rsid w:val="00BF4394"/>
    <w:rsid w:val="00C05923"/>
    <w:rsid w:val="00C10415"/>
    <w:rsid w:val="00C107DA"/>
    <w:rsid w:val="00C108DF"/>
    <w:rsid w:val="00C124C1"/>
    <w:rsid w:val="00C17B0E"/>
    <w:rsid w:val="00C2554A"/>
    <w:rsid w:val="00C316E5"/>
    <w:rsid w:val="00C43E9D"/>
    <w:rsid w:val="00C469BC"/>
    <w:rsid w:val="00C51F9D"/>
    <w:rsid w:val="00C5695A"/>
    <w:rsid w:val="00C73A85"/>
    <w:rsid w:val="00C8055B"/>
    <w:rsid w:val="00C82D77"/>
    <w:rsid w:val="00C82F23"/>
    <w:rsid w:val="00C84FDE"/>
    <w:rsid w:val="00C93E93"/>
    <w:rsid w:val="00CA10DC"/>
    <w:rsid w:val="00CA4110"/>
    <w:rsid w:val="00CB5D81"/>
    <w:rsid w:val="00CD5A5E"/>
    <w:rsid w:val="00CF4D14"/>
    <w:rsid w:val="00D0604B"/>
    <w:rsid w:val="00D25893"/>
    <w:rsid w:val="00D27E5C"/>
    <w:rsid w:val="00D30A1B"/>
    <w:rsid w:val="00D3734E"/>
    <w:rsid w:val="00D40903"/>
    <w:rsid w:val="00D42BAD"/>
    <w:rsid w:val="00D4750C"/>
    <w:rsid w:val="00D5175F"/>
    <w:rsid w:val="00D54FD0"/>
    <w:rsid w:val="00D561A5"/>
    <w:rsid w:val="00D6306F"/>
    <w:rsid w:val="00D63E83"/>
    <w:rsid w:val="00D716C4"/>
    <w:rsid w:val="00D8118F"/>
    <w:rsid w:val="00D83CCE"/>
    <w:rsid w:val="00D86091"/>
    <w:rsid w:val="00D96CF1"/>
    <w:rsid w:val="00D96E0A"/>
    <w:rsid w:val="00DA0F22"/>
    <w:rsid w:val="00DA6150"/>
    <w:rsid w:val="00DB470F"/>
    <w:rsid w:val="00DC1897"/>
    <w:rsid w:val="00DC7451"/>
    <w:rsid w:val="00DD59EF"/>
    <w:rsid w:val="00DF35C3"/>
    <w:rsid w:val="00DF47F8"/>
    <w:rsid w:val="00E01503"/>
    <w:rsid w:val="00E05823"/>
    <w:rsid w:val="00E06CE2"/>
    <w:rsid w:val="00E12B7F"/>
    <w:rsid w:val="00E16D06"/>
    <w:rsid w:val="00E20DE1"/>
    <w:rsid w:val="00E23B46"/>
    <w:rsid w:val="00E33517"/>
    <w:rsid w:val="00E47CCB"/>
    <w:rsid w:val="00E56E9B"/>
    <w:rsid w:val="00E609B9"/>
    <w:rsid w:val="00E63B4F"/>
    <w:rsid w:val="00E64863"/>
    <w:rsid w:val="00E70864"/>
    <w:rsid w:val="00E71670"/>
    <w:rsid w:val="00E847E1"/>
    <w:rsid w:val="00E927F1"/>
    <w:rsid w:val="00EA19BE"/>
    <w:rsid w:val="00EB3BAC"/>
    <w:rsid w:val="00ED5069"/>
    <w:rsid w:val="00EE1E77"/>
    <w:rsid w:val="00EE4F3D"/>
    <w:rsid w:val="00EE50C3"/>
    <w:rsid w:val="00EF1B5D"/>
    <w:rsid w:val="00EF1EDF"/>
    <w:rsid w:val="00EF7C17"/>
    <w:rsid w:val="00F01463"/>
    <w:rsid w:val="00F03C17"/>
    <w:rsid w:val="00F12B3D"/>
    <w:rsid w:val="00F170D8"/>
    <w:rsid w:val="00F17D27"/>
    <w:rsid w:val="00F46146"/>
    <w:rsid w:val="00F47F15"/>
    <w:rsid w:val="00F5566B"/>
    <w:rsid w:val="00F626CC"/>
    <w:rsid w:val="00F671F7"/>
    <w:rsid w:val="00F702DB"/>
    <w:rsid w:val="00F70A4C"/>
    <w:rsid w:val="00F76E36"/>
    <w:rsid w:val="00F836F5"/>
    <w:rsid w:val="00F8600B"/>
    <w:rsid w:val="00F9259A"/>
    <w:rsid w:val="00F93444"/>
    <w:rsid w:val="00F93B76"/>
    <w:rsid w:val="00F94526"/>
    <w:rsid w:val="00FB56BC"/>
    <w:rsid w:val="00FC2AA3"/>
    <w:rsid w:val="00FC4113"/>
    <w:rsid w:val="00FC4334"/>
    <w:rsid w:val="00FD3E51"/>
    <w:rsid w:val="00FD45D4"/>
    <w:rsid w:val="00FE3B37"/>
    <w:rsid w:val="00FF072C"/>
    <w:rsid w:val="308BEC38"/>
    <w:rsid w:val="356349E0"/>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216EB0"/>
  <w15:docId w15:val="{F11B9108-A04E-4884-99DA-5C2D67A1A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45F2C"/>
    <w:pPr>
      <w:tabs>
        <w:tab w:val="left" w:pos="357"/>
      </w:tabs>
      <w:spacing w:after="0" w:line="270" w:lineRule="atLeast"/>
    </w:pPr>
    <w:rPr>
      <w:rFonts w:ascii="Arial" w:hAnsi="Arial" w:cs="Times New Roman"/>
      <w:spacing w:val="20"/>
      <w:sz w:val="18"/>
      <w:szCs w:val="24"/>
      <w:lang w:val="nl-NL" w:eastAsia="nl-NL"/>
    </w:rPr>
  </w:style>
  <w:style w:type="paragraph" w:styleId="Kop1">
    <w:name w:val="heading 1"/>
    <w:basedOn w:val="Standaard"/>
    <w:next w:val="Standaard"/>
    <w:link w:val="Kop1Char"/>
    <w:qFormat/>
    <w:rsid w:val="00245F2C"/>
    <w:pPr>
      <w:keepNext/>
      <w:numPr>
        <w:numId w:val="8"/>
      </w:numPr>
      <w:tabs>
        <w:tab w:val="clear" w:pos="357"/>
      </w:tabs>
      <w:spacing w:before="240" w:after="60"/>
      <w:outlineLvl w:val="0"/>
    </w:pPr>
    <w:rPr>
      <w:rFonts w:eastAsia="Times New Roman" w:cs="Arial"/>
      <w:b/>
      <w:bCs/>
      <w:kern w:val="32"/>
      <w:sz w:val="32"/>
      <w:szCs w:val="32"/>
    </w:rPr>
  </w:style>
  <w:style w:type="paragraph" w:styleId="Kop2">
    <w:name w:val="heading 2"/>
    <w:basedOn w:val="Standaard"/>
    <w:next w:val="Standaard"/>
    <w:link w:val="Kop2Char"/>
    <w:qFormat/>
    <w:rsid w:val="00245F2C"/>
    <w:pPr>
      <w:keepNext/>
      <w:numPr>
        <w:ilvl w:val="1"/>
        <w:numId w:val="8"/>
      </w:numPr>
      <w:tabs>
        <w:tab w:val="clear" w:pos="357"/>
      </w:tabs>
      <w:spacing w:before="240" w:after="120"/>
      <w:outlineLvl w:val="1"/>
    </w:pPr>
    <w:rPr>
      <w:rFonts w:eastAsia="Times New Roman" w:cs="Arial"/>
      <w:b/>
      <w:bCs/>
      <w:iCs/>
      <w:szCs w:val="28"/>
    </w:rPr>
  </w:style>
  <w:style w:type="paragraph" w:styleId="Kop3">
    <w:name w:val="heading 3"/>
    <w:basedOn w:val="Standaard"/>
    <w:next w:val="Standaard"/>
    <w:link w:val="Kop3Char"/>
    <w:qFormat/>
    <w:rsid w:val="00245F2C"/>
    <w:pPr>
      <w:keepNext/>
      <w:numPr>
        <w:ilvl w:val="2"/>
        <w:numId w:val="8"/>
      </w:numPr>
      <w:tabs>
        <w:tab w:val="clear" w:pos="357"/>
      </w:tabs>
      <w:spacing w:before="240" w:after="60"/>
      <w:outlineLvl w:val="2"/>
    </w:pPr>
    <w:rPr>
      <w:rFonts w:eastAsia="Times New Roman" w:cs="Arial"/>
      <w:b/>
      <w:bCs/>
      <w:szCs w:val="26"/>
    </w:rPr>
  </w:style>
  <w:style w:type="paragraph" w:styleId="Kop4">
    <w:name w:val="heading 4"/>
    <w:basedOn w:val="Standaard"/>
    <w:next w:val="Standaard"/>
    <w:link w:val="Kop4Char"/>
    <w:qFormat/>
    <w:rsid w:val="00245F2C"/>
    <w:pPr>
      <w:keepNext/>
      <w:numPr>
        <w:ilvl w:val="3"/>
        <w:numId w:val="8"/>
      </w:numPr>
      <w:tabs>
        <w:tab w:val="clear" w:pos="357"/>
      </w:tabs>
      <w:spacing w:before="240" w:after="60"/>
      <w:outlineLvl w:val="3"/>
    </w:pPr>
    <w:rPr>
      <w:rFonts w:eastAsia="Times New Roman"/>
      <w:b/>
      <w:bCs/>
      <w:szCs w:val="28"/>
    </w:rPr>
  </w:style>
  <w:style w:type="paragraph" w:styleId="Kop5">
    <w:name w:val="heading 5"/>
    <w:basedOn w:val="Standaard"/>
    <w:next w:val="Standaard"/>
    <w:link w:val="Kop5Char"/>
    <w:semiHidden/>
    <w:unhideWhenUsed/>
    <w:qFormat/>
    <w:rsid w:val="00245F2C"/>
    <w:pPr>
      <w:numPr>
        <w:ilvl w:val="4"/>
        <w:numId w:val="8"/>
      </w:numPr>
      <w:tabs>
        <w:tab w:val="clear" w:pos="357"/>
      </w:tabs>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245F2C"/>
    <w:pPr>
      <w:numPr>
        <w:ilvl w:val="5"/>
        <w:numId w:val="8"/>
      </w:numPr>
      <w:tabs>
        <w:tab w:val="clear" w:pos="357"/>
      </w:tabs>
      <w:spacing w:before="240" w:after="60"/>
      <w:outlineLvl w:val="5"/>
    </w:pPr>
    <w:rPr>
      <w:rFonts w:ascii="Calibri" w:hAnsi="Calibri"/>
      <w:b/>
      <w:bCs/>
      <w:sz w:val="22"/>
      <w:szCs w:val="22"/>
    </w:rPr>
  </w:style>
  <w:style w:type="paragraph" w:styleId="Kop7">
    <w:name w:val="heading 7"/>
    <w:basedOn w:val="Standaard"/>
    <w:next w:val="Standaard"/>
    <w:link w:val="Kop7Char"/>
    <w:semiHidden/>
    <w:unhideWhenUsed/>
    <w:qFormat/>
    <w:rsid w:val="00245F2C"/>
    <w:pPr>
      <w:numPr>
        <w:ilvl w:val="6"/>
        <w:numId w:val="8"/>
      </w:numPr>
      <w:tabs>
        <w:tab w:val="clear" w:pos="357"/>
      </w:tabs>
      <w:spacing w:before="240" w:after="60"/>
      <w:outlineLvl w:val="6"/>
    </w:pPr>
    <w:rPr>
      <w:rFonts w:ascii="Calibri" w:hAnsi="Calibri"/>
      <w:sz w:val="24"/>
    </w:rPr>
  </w:style>
  <w:style w:type="paragraph" w:styleId="Kop8">
    <w:name w:val="heading 8"/>
    <w:basedOn w:val="Standaard"/>
    <w:next w:val="Standaard"/>
    <w:link w:val="Kop8Char"/>
    <w:semiHidden/>
    <w:unhideWhenUsed/>
    <w:qFormat/>
    <w:rsid w:val="00245F2C"/>
    <w:pPr>
      <w:numPr>
        <w:ilvl w:val="7"/>
        <w:numId w:val="8"/>
      </w:numPr>
      <w:tabs>
        <w:tab w:val="clear" w:pos="357"/>
      </w:tabs>
      <w:spacing w:before="240" w:after="60"/>
      <w:outlineLvl w:val="7"/>
    </w:pPr>
    <w:rPr>
      <w:rFonts w:ascii="Calibri" w:hAnsi="Calibri"/>
      <w:i/>
      <w:iCs/>
      <w:sz w:val="24"/>
    </w:rPr>
  </w:style>
  <w:style w:type="paragraph" w:styleId="Kop9">
    <w:name w:val="heading 9"/>
    <w:basedOn w:val="Standaard"/>
    <w:next w:val="Standaard"/>
    <w:link w:val="Kop9Char"/>
    <w:semiHidden/>
    <w:unhideWhenUsed/>
    <w:qFormat/>
    <w:rsid w:val="00245F2C"/>
    <w:pPr>
      <w:numPr>
        <w:ilvl w:val="8"/>
        <w:numId w:val="8"/>
      </w:numPr>
      <w:tabs>
        <w:tab w:val="clear" w:pos="357"/>
      </w:tabs>
      <w:spacing w:before="240" w:after="60"/>
      <w:outlineLvl w:val="8"/>
    </w:pPr>
    <w:rPr>
      <w:rFonts w:ascii="Cambria" w:hAnsi="Cambria"/>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1">
    <w:name w:val="Table Grid 1"/>
    <w:basedOn w:val="Standaardtabel"/>
    <w:rsid w:val="00245F2C"/>
    <w:pPr>
      <w:spacing w:after="0" w:line="270" w:lineRule="atLeast"/>
    </w:pPr>
    <w:rPr>
      <w:rFonts w:ascii="Arial" w:hAnsi="Arial" w:cs="Times New Roman"/>
      <w:spacing w:val="20"/>
      <w:sz w:val="18"/>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Kop5Char">
    <w:name w:val="Kop 5 Char"/>
    <w:link w:val="Kop5"/>
    <w:semiHidden/>
    <w:rsid w:val="00245F2C"/>
    <w:rPr>
      <w:rFonts w:ascii="Calibri" w:hAnsi="Calibri" w:cs="Times New Roman"/>
      <w:b/>
      <w:bCs/>
      <w:i/>
      <w:iCs/>
      <w:spacing w:val="20"/>
      <w:sz w:val="26"/>
      <w:szCs w:val="26"/>
      <w:lang w:val="nl-NL" w:eastAsia="nl-NL"/>
    </w:rPr>
  </w:style>
  <w:style w:type="table" w:styleId="Tabelraster">
    <w:name w:val="Table Grid"/>
    <w:basedOn w:val="Standaardtabel"/>
    <w:rsid w:val="00245F2C"/>
    <w:pPr>
      <w:spacing w:after="0" w:line="270" w:lineRule="atLeast"/>
    </w:pPr>
    <w:rPr>
      <w:rFonts w:ascii="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Inhopg1">
    <w:name w:val="toc 1"/>
    <w:basedOn w:val="Standaard"/>
    <w:next w:val="Standaard"/>
    <w:autoRedefine/>
    <w:uiPriority w:val="39"/>
    <w:rsid w:val="00245F2C"/>
    <w:pPr>
      <w:tabs>
        <w:tab w:val="left" w:pos="567"/>
        <w:tab w:val="right" w:leader="dot" w:pos="9742"/>
      </w:tabs>
      <w:spacing w:before="120"/>
      <w:ind w:left="567" w:hanging="567"/>
    </w:pPr>
    <w:rPr>
      <w:b/>
    </w:rPr>
  </w:style>
  <w:style w:type="paragraph" w:styleId="Inhopg2">
    <w:name w:val="toc 2"/>
    <w:basedOn w:val="Standaard"/>
    <w:next w:val="Standaard"/>
    <w:autoRedefine/>
    <w:uiPriority w:val="39"/>
    <w:rsid w:val="00245F2C"/>
    <w:pPr>
      <w:tabs>
        <w:tab w:val="left" w:pos="1418"/>
        <w:tab w:val="right" w:leader="dot" w:pos="9742"/>
      </w:tabs>
      <w:ind w:left="1418" w:hanging="851"/>
    </w:pPr>
  </w:style>
  <w:style w:type="paragraph" w:styleId="Inhopg3">
    <w:name w:val="toc 3"/>
    <w:basedOn w:val="Standaard"/>
    <w:next w:val="Standaard"/>
    <w:autoRedefine/>
    <w:uiPriority w:val="39"/>
    <w:rsid w:val="00245F2C"/>
    <w:pPr>
      <w:tabs>
        <w:tab w:val="left" w:pos="1418"/>
        <w:tab w:val="right" w:leader="dot" w:pos="9742"/>
      </w:tabs>
      <w:ind w:left="1418" w:hanging="851"/>
    </w:pPr>
  </w:style>
  <w:style w:type="character" w:styleId="Hyperlink">
    <w:name w:val="Hyperlink"/>
    <w:uiPriority w:val="99"/>
    <w:rsid w:val="00245F2C"/>
    <w:rPr>
      <w:color w:val="00A14B"/>
      <w:u w:val="single"/>
    </w:rPr>
  </w:style>
  <w:style w:type="paragraph" w:styleId="Voetnoottekst">
    <w:name w:val="footnote text"/>
    <w:basedOn w:val="Standaard"/>
    <w:link w:val="VoetnoottekstChar"/>
    <w:rsid w:val="00245F2C"/>
    <w:rPr>
      <w:sz w:val="16"/>
      <w:szCs w:val="20"/>
    </w:rPr>
  </w:style>
  <w:style w:type="character" w:customStyle="1" w:styleId="VoetnoottekstChar">
    <w:name w:val="Voetnoottekst Char"/>
    <w:link w:val="Voetnoottekst"/>
    <w:rsid w:val="00245F2C"/>
    <w:rPr>
      <w:rFonts w:ascii="Arial" w:hAnsi="Arial" w:cs="Times New Roman"/>
      <w:spacing w:val="20"/>
      <w:sz w:val="16"/>
      <w:szCs w:val="20"/>
      <w:lang w:val="nl-NL" w:eastAsia="nl-NL"/>
    </w:rPr>
  </w:style>
  <w:style w:type="character" w:styleId="Voetnootmarkering">
    <w:name w:val="footnote reference"/>
    <w:rsid w:val="00245F2C"/>
    <w:rPr>
      <w:vertAlign w:val="superscript"/>
    </w:rPr>
  </w:style>
  <w:style w:type="paragraph" w:styleId="Bijschrift">
    <w:name w:val="caption"/>
    <w:basedOn w:val="Standaard"/>
    <w:next w:val="Standaard"/>
    <w:unhideWhenUsed/>
    <w:qFormat/>
    <w:rsid w:val="00245F2C"/>
    <w:rPr>
      <w:bCs/>
      <w:i/>
      <w:sz w:val="16"/>
      <w:szCs w:val="20"/>
    </w:rPr>
  </w:style>
  <w:style w:type="paragraph" w:customStyle="1" w:styleId="Bijlage">
    <w:name w:val="Bijlage"/>
    <w:basedOn w:val="Standaard"/>
    <w:next w:val="Standaard"/>
    <w:qFormat/>
    <w:rsid w:val="00245F2C"/>
    <w:pPr>
      <w:pageBreakBefore/>
      <w:spacing w:after="60"/>
    </w:pPr>
    <w:rPr>
      <w:b/>
      <w:sz w:val="24"/>
    </w:rPr>
  </w:style>
  <w:style w:type="paragraph" w:styleId="Inhopg4">
    <w:name w:val="toc 4"/>
    <w:basedOn w:val="Standaard"/>
    <w:next w:val="Standaard"/>
    <w:autoRedefine/>
    <w:uiPriority w:val="39"/>
    <w:rsid w:val="00245F2C"/>
    <w:pPr>
      <w:tabs>
        <w:tab w:val="left" w:pos="1418"/>
        <w:tab w:val="right" w:leader="dot" w:pos="9742"/>
      </w:tabs>
      <w:ind w:left="1418" w:hanging="851"/>
    </w:pPr>
  </w:style>
  <w:style w:type="character" w:styleId="GevolgdeHyperlink">
    <w:name w:val="FollowedHyperlink"/>
    <w:rsid w:val="00245F2C"/>
    <w:rPr>
      <w:color w:val="007B85"/>
      <w:u w:val="single"/>
    </w:rPr>
  </w:style>
  <w:style w:type="character" w:customStyle="1" w:styleId="Kop6Char">
    <w:name w:val="Kop 6 Char"/>
    <w:link w:val="Kop6"/>
    <w:semiHidden/>
    <w:rsid w:val="00245F2C"/>
    <w:rPr>
      <w:rFonts w:ascii="Calibri" w:hAnsi="Calibri" w:cs="Times New Roman"/>
      <w:b/>
      <w:bCs/>
      <w:spacing w:val="20"/>
      <w:lang w:val="nl-NL" w:eastAsia="nl-NL"/>
    </w:rPr>
  </w:style>
  <w:style w:type="character" w:customStyle="1" w:styleId="Kop7Char">
    <w:name w:val="Kop 7 Char"/>
    <w:link w:val="Kop7"/>
    <w:semiHidden/>
    <w:rsid w:val="00245F2C"/>
    <w:rPr>
      <w:rFonts w:ascii="Calibri" w:hAnsi="Calibri" w:cs="Times New Roman"/>
      <w:spacing w:val="20"/>
      <w:sz w:val="24"/>
      <w:szCs w:val="24"/>
      <w:lang w:val="nl-NL" w:eastAsia="nl-NL"/>
    </w:rPr>
  </w:style>
  <w:style w:type="character" w:customStyle="1" w:styleId="Kop8Char">
    <w:name w:val="Kop 8 Char"/>
    <w:link w:val="Kop8"/>
    <w:semiHidden/>
    <w:rsid w:val="00245F2C"/>
    <w:rPr>
      <w:rFonts w:ascii="Calibri" w:hAnsi="Calibri" w:cs="Times New Roman"/>
      <w:i/>
      <w:iCs/>
      <w:spacing w:val="20"/>
      <w:sz w:val="24"/>
      <w:szCs w:val="24"/>
      <w:lang w:val="nl-NL" w:eastAsia="nl-NL"/>
    </w:rPr>
  </w:style>
  <w:style w:type="character" w:customStyle="1" w:styleId="Kop9Char">
    <w:name w:val="Kop 9 Char"/>
    <w:link w:val="Kop9"/>
    <w:semiHidden/>
    <w:rsid w:val="00245F2C"/>
    <w:rPr>
      <w:rFonts w:ascii="Cambria" w:hAnsi="Cambria" w:cs="Times New Roman"/>
      <w:spacing w:val="20"/>
      <w:lang w:val="nl-NL" w:eastAsia="nl-NL"/>
    </w:rPr>
  </w:style>
  <w:style w:type="numbering" w:customStyle="1" w:styleId="OpsommingWestland">
    <w:name w:val="Opsomming_Westland"/>
    <w:basedOn w:val="Geenlijst"/>
    <w:uiPriority w:val="99"/>
    <w:rsid w:val="00245F2C"/>
    <w:pPr>
      <w:numPr>
        <w:numId w:val="5"/>
      </w:numPr>
    </w:pPr>
  </w:style>
  <w:style w:type="paragraph" w:styleId="Lijstalinea">
    <w:name w:val="List Paragraph"/>
    <w:aliases w:val="Lijst meerdere niveaus"/>
    <w:basedOn w:val="Standaard"/>
    <w:link w:val="LijstalineaChar"/>
    <w:uiPriority w:val="34"/>
    <w:qFormat/>
    <w:rsid w:val="00245F2C"/>
    <w:pPr>
      <w:ind w:left="720"/>
      <w:contextualSpacing/>
    </w:pPr>
  </w:style>
  <w:style w:type="paragraph" w:styleId="Koptekst">
    <w:name w:val="header"/>
    <w:basedOn w:val="Standaard"/>
    <w:link w:val="KoptekstChar"/>
    <w:rsid w:val="00245F2C"/>
    <w:pPr>
      <w:tabs>
        <w:tab w:val="center" w:pos="4536"/>
        <w:tab w:val="right" w:pos="9072"/>
      </w:tabs>
      <w:spacing w:line="240" w:lineRule="auto"/>
    </w:pPr>
  </w:style>
  <w:style w:type="character" w:customStyle="1" w:styleId="KoptekstChar">
    <w:name w:val="Koptekst Char"/>
    <w:basedOn w:val="Standaardalinea-lettertype"/>
    <w:link w:val="Koptekst"/>
    <w:rsid w:val="00245F2C"/>
    <w:rPr>
      <w:rFonts w:ascii="Arial" w:hAnsi="Arial" w:cs="Times New Roman"/>
      <w:spacing w:val="20"/>
      <w:sz w:val="18"/>
      <w:szCs w:val="24"/>
      <w:lang w:val="nl-NL" w:eastAsia="nl-NL"/>
    </w:rPr>
  </w:style>
  <w:style w:type="paragraph" w:styleId="Voettekst">
    <w:name w:val="footer"/>
    <w:basedOn w:val="Standaard"/>
    <w:link w:val="VoettekstChar"/>
    <w:unhideWhenUsed/>
    <w:rsid w:val="004961FB"/>
    <w:pPr>
      <w:tabs>
        <w:tab w:val="clear" w:pos="357"/>
        <w:tab w:val="center" w:pos="4536"/>
        <w:tab w:val="right" w:pos="9072"/>
      </w:tabs>
      <w:spacing w:line="240" w:lineRule="auto"/>
    </w:pPr>
  </w:style>
  <w:style w:type="character" w:customStyle="1" w:styleId="VoettekstChar">
    <w:name w:val="Voettekst Char"/>
    <w:basedOn w:val="Standaardalinea-lettertype"/>
    <w:link w:val="Voettekst"/>
    <w:uiPriority w:val="99"/>
    <w:rsid w:val="004961FB"/>
    <w:rPr>
      <w:rFonts w:ascii="Arial" w:hAnsi="Arial" w:cs="Times New Roman"/>
      <w:spacing w:val="20"/>
      <w:sz w:val="18"/>
      <w:szCs w:val="24"/>
      <w:lang w:val="nl-NL" w:eastAsia="nl-NL"/>
    </w:rPr>
  </w:style>
  <w:style w:type="paragraph" w:customStyle="1" w:styleId="Adresgegevens">
    <w:name w:val="Adresgegevens"/>
    <w:basedOn w:val="Standaard"/>
    <w:qFormat/>
    <w:rsid w:val="00245F2C"/>
    <w:pPr>
      <w:overflowPunct w:val="0"/>
      <w:autoSpaceDE w:val="0"/>
      <w:autoSpaceDN w:val="0"/>
      <w:adjustRightInd w:val="0"/>
      <w:spacing w:line="200" w:lineRule="exact"/>
      <w:textAlignment w:val="baseline"/>
    </w:pPr>
    <w:rPr>
      <w:rFonts w:eastAsia="Times New Roman"/>
      <w:kern w:val="30"/>
      <w:sz w:val="14"/>
    </w:rPr>
  </w:style>
  <w:style w:type="paragraph" w:customStyle="1" w:styleId="Titelformulier">
    <w:name w:val="Titelformulier"/>
    <w:basedOn w:val="Standaard"/>
    <w:link w:val="TitelformulierChar"/>
    <w:rsid w:val="00245F2C"/>
    <w:pPr>
      <w:spacing w:line="200" w:lineRule="exact"/>
    </w:pPr>
    <w:rPr>
      <w:b/>
      <w:caps/>
      <w:spacing w:val="40"/>
      <w:kern w:val="100"/>
      <w:sz w:val="14"/>
      <w:szCs w:val="12"/>
    </w:rPr>
  </w:style>
  <w:style w:type="character" w:customStyle="1" w:styleId="TitelformulierChar">
    <w:name w:val="Titelformulier Char"/>
    <w:link w:val="Titelformulier"/>
    <w:rsid w:val="00245F2C"/>
    <w:rPr>
      <w:rFonts w:ascii="Arial" w:hAnsi="Arial" w:cs="Times New Roman"/>
      <w:b/>
      <w:caps/>
      <w:spacing w:val="40"/>
      <w:kern w:val="100"/>
      <w:sz w:val="14"/>
      <w:szCs w:val="12"/>
      <w:lang w:val="nl-NL" w:eastAsia="nl-NL"/>
    </w:rPr>
  </w:style>
  <w:style w:type="paragraph" w:customStyle="1" w:styleId="Afdelingformulier">
    <w:name w:val="Afdelingformulier"/>
    <w:basedOn w:val="Titelformulier"/>
    <w:rsid w:val="004961FB"/>
    <w:rPr>
      <w:b w:val="0"/>
      <w:szCs w:val="14"/>
    </w:rPr>
  </w:style>
  <w:style w:type="paragraph" w:styleId="Ballontekst">
    <w:name w:val="Balloon Text"/>
    <w:basedOn w:val="Standaard"/>
    <w:link w:val="BallontekstChar"/>
    <w:rsid w:val="001531D1"/>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1531D1"/>
    <w:rPr>
      <w:rFonts w:ascii="Tahoma" w:hAnsi="Tahoma" w:cs="Tahoma"/>
      <w:spacing w:val="20"/>
      <w:sz w:val="16"/>
      <w:szCs w:val="16"/>
    </w:rPr>
  </w:style>
  <w:style w:type="paragraph" w:customStyle="1" w:styleId="Artikelstijl">
    <w:name w:val="Artikelstijl"/>
    <w:basedOn w:val="Standaard"/>
    <w:next w:val="Standaard"/>
    <w:qFormat/>
    <w:rsid w:val="00C73A85"/>
    <w:pPr>
      <w:numPr>
        <w:numId w:val="7"/>
      </w:numPr>
      <w:shd w:val="clear" w:color="auto" w:fill="D9D9D9" w:themeFill="background1" w:themeFillShade="D9"/>
      <w:tabs>
        <w:tab w:val="clear" w:pos="357"/>
      </w:tabs>
      <w:spacing w:before="240" w:after="120"/>
      <w:ind w:left="357" w:hanging="357"/>
    </w:pPr>
    <w:rPr>
      <w:rFonts w:ascii="Arial Vet" w:eastAsia="Times New Roman" w:hAnsi="Arial Vet"/>
      <w:b/>
    </w:rPr>
  </w:style>
  <w:style w:type="paragraph" w:customStyle="1" w:styleId="Bijlage-geenkop1">
    <w:name w:val="Bijlage - geen kop 1"/>
    <w:basedOn w:val="Standaard"/>
    <w:next w:val="Standaard"/>
    <w:qFormat/>
    <w:rsid w:val="00D4750C"/>
    <w:pPr>
      <w:shd w:val="clear" w:color="auto" w:fill="D9D9D9" w:themeFill="background1" w:themeFillShade="D9"/>
      <w:spacing w:after="120"/>
    </w:pPr>
    <w:rPr>
      <w:b/>
      <w:sz w:val="24"/>
    </w:rPr>
  </w:style>
  <w:style w:type="paragraph" w:customStyle="1" w:styleId="Kop1rapport">
    <w:name w:val="Kop 1 rapport"/>
    <w:basedOn w:val="Kop1"/>
    <w:next w:val="Standaard"/>
    <w:qFormat/>
    <w:rsid w:val="00245F2C"/>
    <w:pPr>
      <w:numPr>
        <w:numId w:val="9"/>
      </w:numPr>
      <w:shd w:val="clear" w:color="auto" w:fill="000000"/>
      <w:spacing w:before="0" w:after="120"/>
    </w:pPr>
    <w:rPr>
      <w:kern w:val="30"/>
      <w:sz w:val="24"/>
    </w:rPr>
  </w:style>
  <w:style w:type="paragraph" w:customStyle="1" w:styleId="Kop2rapport">
    <w:name w:val="Kop 2 rapport"/>
    <w:basedOn w:val="Kop2"/>
    <w:next w:val="Standaard"/>
    <w:qFormat/>
    <w:rsid w:val="00245F2C"/>
    <w:pPr>
      <w:numPr>
        <w:numId w:val="9"/>
      </w:numPr>
      <w:shd w:val="clear" w:color="auto" w:fill="D9D9D9"/>
      <w:spacing w:before="0"/>
    </w:pPr>
  </w:style>
  <w:style w:type="character" w:customStyle="1" w:styleId="Kop3Char">
    <w:name w:val="Kop 3 Char"/>
    <w:link w:val="Kop3"/>
    <w:rsid w:val="00245F2C"/>
    <w:rPr>
      <w:rFonts w:ascii="Arial" w:eastAsia="Times New Roman" w:hAnsi="Arial" w:cs="Arial"/>
      <w:b/>
      <w:bCs/>
      <w:spacing w:val="20"/>
      <w:sz w:val="18"/>
      <w:szCs w:val="26"/>
      <w:lang w:val="nl-NL" w:eastAsia="nl-NL"/>
    </w:rPr>
  </w:style>
  <w:style w:type="paragraph" w:customStyle="1" w:styleId="Kop3rapport">
    <w:name w:val="Kop 3 rapport"/>
    <w:basedOn w:val="Kop3"/>
    <w:next w:val="Standaard"/>
    <w:qFormat/>
    <w:rsid w:val="00245F2C"/>
    <w:pPr>
      <w:numPr>
        <w:numId w:val="9"/>
      </w:numPr>
      <w:shd w:val="clear" w:color="auto" w:fill="D9D9D9"/>
      <w:spacing w:before="0" w:after="120"/>
    </w:pPr>
  </w:style>
  <w:style w:type="paragraph" w:customStyle="1" w:styleId="Subtitelformulier">
    <w:name w:val="Subtitelformulier"/>
    <w:basedOn w:val="Standaard"/>
    <w:qFormat/>
    <w:rsid w:val="00245F2C"/>
    <w:pPr>
      <w:spacing w:line="200" w:lineRule="exact"/>
    </w:pPr>
    <w:rPr>
      <w:rFonts w:eastAsia="Times New Roman"/>
      <w:caps/>
      <w:spacing w:val="40"/>
      <w:kern w:val="100"/>
      <w:sz w:val="14"/>
    </w:rPr>
  </w:style>
  <w:style w:type="table" w:customStyle="1" w:styleId="Tabelstijlsjablonen">
    <w:name w:val="Tabelstijl sjablonen"/>
    <w:basedOn w:val="Standaardtabel"/>
    <w:uiPriority w:val="99"/>
    <w:rsid w:val="00245F2C"/>
    <w:pPr>
      <w:spacing w:after="0" w:line="270" w:lineRule="atLeast"/>
    </w:pPr>
    <w:rPr>
      <w:rFonts w:ascii="Arial" w:eastAsia="Times New Roman" w:hAnsi="Arial" w:cs="Times New Roman"/>
      <w:sz w:val="18"/>
      <w:szCs w:val="20"/>
      <w:lang w:val="nl-NL" w:eastAsia="nl-NL"/>
    </w:rPr>
    <w:tblPr>
      <w:tblStyleRowBandSize w:val="1"/>
      <w:tblBorders>
        <w:insideH w:val="single" w:sz="18" w:space="0" w:color="FFFFFF"/>
        <w:insideV w:val="single" w:sz="18" w:space="0" w:color="FFFFFF"/>
      </w:tblBorders>
      <w:tblCellMar>
        <w:left w:w="28" w:type="dxa"/>
        <w:right w:w="28" w:type="dxa"/>
      </w:tblCellMar>
    </w:tblPr>
    <w:tblStylePr w:type="firstRow">
      <w:rPr>
        <w:b/>
        <w:color w:val="auto"/>
        <w:sz w:val="18"/>
      </w:rPr>
      <w:tblPr/>
      <w:trPr>
        <w:tblHeader/>
      </w:trPr>
      <w:tcPr>
        <w:shd w:val="clear" w:color="auto" w:fill="BFBFBF"/>
      </w:tcPr>
    </w:tblStylePr>
    <w:tblStylePr w:type="firstCol">
      <w:rPr>
        <w:b/>
      </w:rPr>
      <w:tblPr/>
      <w:tcPr>
        <w:shd w:val="clear" w:color="auto" w:fill="BFBFBF"/>
      </w:tcPr>
    </w:tblStylePr>
    <w:tblStylePr w:type="band1Horz">
      <w:tblPr/>
      <w:tcPr>
        <w:shd w:val="clear" w:color="auto" w:fill="F2F2F2"/>
      </w:tcPr>
    </w:tblStylePr>
    <w:tblStylePr w:type="band2Horz">
      <w:tblPr/>
      <w:tcPr>
        <w:shd w:val="clear" w:color="auto" w:fill="D9D9D9"/>
      </w:tcPr>
    </w:tblStylePr>
  </w:style>
  <w:style w:type="paragraph" w:customStyle="1" w:styleId="Titelstijl">
    <w:name w:val="Titelstijl"/>
    <w:basedOn w:val="Standaard"/>
    <w:next w:val="Standaard"/>
    <w:qFormat/>
    <w:rsid w:val="00245F2C"/>
    <w:pPr>
      <w:shd w:val="clear" w:color="auto" w:fill="000000"/>
      <w:spacing w:after="120"/>
    </w:pPr>
    <w:rPr>
      <w:rFonts w:eastAsia="Times New Roman"/>
      <w:b/>
      <w:sz w:val="24"/>
    </w:rPr>
  </w:style>
  <w:style w:type="paragraph" w:customStyle="1" w:styleId="Titelstijlcentrum">
    <w:name w:val="Titelstijl centrum"/>
    <w:basedOn w:val="Standaard"/>
    <w:next w:val="Standaard"/>
    <w:qFormat/>
    <w:rsid w:val="00245F2C"/>
    <w:pPr>
      <w:shd w:val="clear" w:color="auto" w:fill="000000" w:themeFill="text1"/>
      <w:spacing w:after="120"/>
      <w:jc w:val="center"/>
    </w:pPr>
    <w:rPr>
      <w:rFonts w:ascii="Arial Vet" w:eastAsia="Times New Roman" w:hAnsi="Arial Vet"/>
      <w:b/>
      <w:caps/>
      <w:spacing w:val="40"/>
      <w:sz w:val="24"/>
    </w:rPr>
  </w:style>
  <w:style w:type="paragraph" w:customStyle="1" w:styleId="Agendapunt">
    <w:name w:val="Agendapunt"/>
    <w:basedOn w:val="Lijstalinea"/>
    <w:next w:val="Standaard"/>
    <w:qFormat/>
    <w:rsid w:val="00245F2C"/>
    <w:pPr>
      <w:numPr>
        <w:numId w:val="6"/>
      </w:numPr>
      <w:tabs>
        <w:tab w:val="clear" w:pos="357"/>
      </w:tabs>
      <w:spacing w:before="240" w:after="120"/>
      <w:ind w:left="709" w:hanging="709"/>
      <w:contextualSpacing w:val="0"/>
    </w:pPr>
    <w:rPr>
      <w:rFonts w:ascii="Arial Vet" w:eastAsia="Times New Roman" w:hAnsi="Arial Vet"/>
      <w:caps/>
    </w:rPr>
  </w:style>
  <w:style w:type="paragraph" w:customStyle="1" w:styleId="Agendapuntsub">
    <w:name w:val="Agendapunt sub"/>
    <w:basedOn w:val="Lijstalinea"/>
    <w:next w:val="Standaard"/>
    <w:qFormat/>
    <w:rsid w:val="00245F2C"/>
    <w:pPr>
      <w:numPr>
        <w:ilvl w:val="1"/>
        <w:numId w:val="6"/>
      </w:numPr>
      <w:tabs>
        <w:tab w:val="clear" w:pos="357"/>
      </w:tabs>
      <w:spacing w:before="240" w:after="60"/>
      <w:ind w:left="709" w:hanging="709"/>
      <w:contextualSpacing w:val="0"/>
    </w:pPr>
    <w:rPr>
      <w:rFonts w:eastAsia="Times New Roman"/>
      <w:b/>
    </w:rPr>
  </w:style>
  <w:style w:type="paragraph" w:customStyle="1" w:styleId="Bijlage-kop1tbvinhoudsopgave">
    <w:name w:val="Bijlage - kop 1 tbv inhoudsopgave"/>
    <w:basedOn w:val="Kop1"/>
    <w:next w:val="Standaard"/>
    <w:qFormat/>
    <w:rsid w:val="00245F2C"/>
    <w:pPr>
      <w:keepNext w:val="0"/>
      <w:pageBreakBefore/>
      <w:widowControl w:val="0"/>
      <w:numPr>
        <w:numId w:val="0"/>
      </w:numPr>
      <w:shd w:val="clear" w:color="auto" w:fill="D9D9D9" w:themeFill="background1" w:themeFillShade="D9"/>
      <w:tabs>
        <w:tab w:val="left" w:pos="357"/>
      </w:tabs>
      <w:spacing w:before="0" w:after="120" w:line="240" w:lineRule="auto"/>
    </w:pPr>
    <w:rPr>
      <w:rFonts w:ascii="Arial Vet" w:eastAsia="Calibri" w:hAnsi="Arial Vet" w:cs="Times New Roman"/>
      <w:kern w:val="30"/>
      <w:sz w:val="24"/>
      <w:szCs w:val="20"/>
    </w:rPr>
  </w:style>
  <w:style w:type="paragraph" w:customStyle="1" w:styleId="Bijlage-nietvoorinhoudsopgave">
    <w:name w:val="Bijlage - niet voor inhoudsopgave"/>
    <w:basedOn w:val="Standaard"/>
    <w:next w:val="Standaard"/>
    <w:qFormat/>
    <w:rsid w:val="00245F2C"/>
    <w:pPr>
      <w:pageBreakBefore/>
      <w:shd w:val="clear" w:color="auto" w:fill="D9D9D9" w:themeFill="background1" w:themeFillShade="D9"/>
      <w:spacing w:after="120"/>
    </w:pPr>
    <w:rPr>
      <w:b/>
      <w:sz w:val="24"/>
    </w:rPr>
  </w:style>
  <w:style w:type="paragraph" w:customStyle="1" w:styleId="Centrumtitelstijl">
    <w:name w:val="Centrum titelstijl"/>
    <w:basedOn w:val="Titelstijlcentrum"/>
    <w:next w:val="Standaard"/>
    <w:rsid w:val="00245F2C"/>
    <w:pPr>
      <w:pBdr>
        <w:top w:val="single" w:sz="4" w:space="1" w:color="auto"/>
        <w:left w:val="single" w:sz="4" w:space="0" w:color="auto"/>
        <w:bottom w:val="single" w:sz="4" w:space="1" w:color="auto"/>
        <w:right w:val="single" w:sz="4" w:space="0" w:color="auto"/>
      </w:pBdr>
    </w:pPr>
    <w:rPr>
      <w:bCs/>
      <w:szCs w:val="20"/>
    </w:rPr>
  </w:style>
  <w:style w:type="paragraph" w:customStyle="1" w:styleId="Clausule">
    <w:name w:val="Clausule"/>
    <w:basedOn w:val="Standaard"/>
    <w:next w:val="Standaard"/>
    <w:qFormat/>
    <w:rsid w:val="00245F2C"/>
    <w:pPr>
      <w:spacing w:line="240" w:lineRule="auto"/>
    </w:pPr>
    <w:rPr>
      <w:sz w:val="14"/>
    </w:rPr>
  </w:style>
  <w:style w:type="table" w:styleId="Gemiddeldraster3-accent1">
    <w:name w:val="Medium Grid 3 Accent 1"/>
    <w:aliases w:val="Westland standaard"/>
    <w:basedOn w:val="Standaardtabel"/>
    <w:uiPriority w:val="69"/>
    <w:rsid w:val="00245F2C"/>
    <w:pPr>
      <w:spacing w:after="0" w:line="240" w:lineRule="auto"/>
    </w:pPr>
    <w:rPr>
      <w:rFonts w:ascii="Arial" w:hAnsi="Arial" w:cs="Times New Roman"/>
      <w:spacing w:val="20"/>
      <w:sz w:val="18"/>
      <w:szCs w:val="20"/>
      <w:lang w:val="nl-NL"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DE1F3"/>
    </w:tcPr>
    <w:tblStylePr w:type="firstRow">
      <w:rPr>
        <w:b/>
        <w:bCs/>
        <w:i w:val="0"/>
        <w:iCs w:val="0"/>
        <w:color w:val="FFFFFF" w:themeColor="background1"/>
      </w:rPr>
      <w:tblPr/>
      <w:tcPr>
        <w:shd w:val="clear" w:color="auto" w:fill="3284CE"/>
      </w:tcPr>
    </w:tblStylePr>
    <w:tblStylePr w:type="lastRow">
      <w:rPr>
        <w:b/>
        <w:bCs/>
        <w:i w:val="0"/>
        <w:iCs w:val="0"/>
        <w:color w:val="FFFFFF" w:themeColor="background1"/>
      </w:rPr>
      <w:tblPr/>
      <w:tcPr>
        <w:shd w:val="clear" w:color="auto" w:fill="3284CE"/>
      </w:tcPr>
    </w:tblStylePr>
    <w:tblStylePr w:type="firstCol">
      <w:rPr>
        <w:b/>
        <w:bCs/>
        <w:i w:val="0"/>
        <w:iCs w:val="0"/>
        <w:color w:val="FFFFFF" w:themeColor="background1"/>
      </w:rPr>
      <w:tblPr/>
      <w:tcPr>
        <w:shd w:val="clear" w:color="auto" w:fill="3284CE"/>
      </w:tcPr>
    </w:tblStylePr>
    <w:tblStylePr w:type="lastCol">
      <w:rPr>
        <w:b/>
        <w:bCs/>
        <w:i w:val="0"/>
        <w:iCs w:val="0"/>
        <w:color w:val="FFFFFF" w:themeColor="background1"/>
      </w:rPr>
      <w:tblPr/>
      <w:tcPr>
        <w:shd w:val="clear" w:color="auto" w:fill="3284CE"/>
      </w:tcPr>
    </w:tblStylePr>
    <w:tblStylePr w:type="band1Vert">
      <w:tblPr/>
      <w:tcPr>
        <w:shd w:val="clear" w:color="auto" w:fill="96C0E6"/>
      </w:tcPr>
    </w:tblStylePr>
    <w:tblStylePr w:type="band2Vert">
      <w:tblPr/>
      <w:tcPr>
        <w:shd w:val="clear" w:color="auto" w:fill="CDE1F3"/>
      </w:tcPr>
    </w:tblStylePr>
    <w:tblStylePr w:type="band1Horz">
      <w:tblPr/>
      <w:tcPr>
        <w:shd w:val="clear" w:color="auto" w:fill="96C0E6"/>
      </w:tcPr>
    </w:tblStylePr>
    <w:tblStylePr w:type="band2Horz">
      <w:tblPr/>
      <w:tcPr>
        <w:shd w:val="clear" w:color="auto" w:fill="CDE1F3"/>
      </w:tcPr>
    </w:tblStylePr>
  </w:style>
  <w:style w:type="character" w:customStyle="1" w:styleId="Kop4Char">
    <w:name w:val="Kop 4 Char"/>
    <w:link w:val="Kop4"/>
    <w:rsid w:val="00245F2C"/>
    <w:rPr>
      <w:rFonts w:ascii="Arial" w:eastAsia="Times New Roman" w:hAnsi="Arial" w:cs="Times New Roman"/>
      <w:b/>
      <w:bCs/>
      <w:spacing w:val="20"/>
      <w:sz w:val="18"/>
      <w:szCs w:val="28"/>
      <w:lang w:val="nl-NL" w:eastAsia="nl-NL"/>
    </w:rPr>
  </w:style>
  <w:style w:type="paragraph" w:customStyle="1" w:styleId="Kop4rapport">
    <w:name w:val="Kop 4 rapport"/>
    <w:basedOn w:val="Kop3rapport"/>
    <w:next w:val="Standaard"/>
    <w:qFormat/>
    <w:rsid w:val="00245F2C"/>
    <w:pPr>
      <w:numPr>
        <w:ilvl w:val="3"/>
      </w:numPr>
    </w:pPr>
  </w:style>
  <w:style w:type="paragraph" w:customStyle="1" w:styleId="Subtitelstijl">
    <w:name w:val="Subtitelstijl"/>
    <w:basedOn w:val="Standaard"/>
    <w:next w:val="Standaard"/>
    <w:qFormat/>
    <w:rsid w:val="00245F2C"/>
    <w:pPr>
      <w:shd w:val="clear" w:color="auto" w:fill="D9D9D9"/>
      <w:spacing w:after="120"/>
    </w:pPr>
    <w:rPr>
      <w:rFonts w:eastAsia="Times New Roman"/>
      <w:b/>
    </w:rPr>
  </w:style>
  <w:style w:type="paragraph" w:customStyle="1" w:styleId="Team">
    <w:name w:val="Team"/>
    <w:basedOn w:val="Standaard"/>
    <w:qFormat/>
    <w:rsid w:val="00245F2C"/>
    <w:rPr>
      <w:caps/>
      <w:kern w:val="100"/>
      <w:sz w:val="14"/>
      <w:szCs w:val="14"/>
    </w:rPr>
  </w:style>
  <w:style w:type="paragraph" w:customStyle="1" w:styleId="Stijl1">
    <w:name w:val="Stijl1"/>
    <w:basedOn w:val="Artikelstijl"/>
    <w:qFormat/>
    <w:rsid w:val="00067798"/>
  </w:style>
  <w:style w:type="character" w:customStyle="1" w:styleId="Kop1Char">
    <w:name w:val="Kop 1 Char"/>
    <w:basedOn w:val="Standaardalinea-lettertype"/>
    <w:link w:val="Kop1"/>
    <w:rsid w:val="00841CD9"/>
    <w:rPr>
      <w:rFonts w:ascii="Arial" w:eastAsia="Times New Roman" w:hAnsi="Arial" w:cs="Arial"/>
      <w:b/>
      <w:bCs/>
      <w:spacing w:val="20"/>
      <w:kern w:val="32"/>
      <w:sz w:val="32"/>
      <w:szCs w:val="32"/>
      <w:lang w:val="nl-NL" w:eastAsia="nl-NL"/>
    </w:rPr>
  </w:style>
  <w:style w:type="character" w:customStyle="1" w:styleId="Kop2Char">
    <w:name w:val="Kop 2 Char"/>
    <w:basedOn w:val="Standaardalinea-lettertype"/>
    <w:link w:val="Kop2"/>
    <w:rsid w:val="00841CD9"/>
    <w:rPr>
      <w:rFonts w:ascii="Arial" w:eastAsia="Times New Roman" w:hAnsi="Arial" w:cs="Arial"/>
      <w:b/>
      <w:bCs/>
      <w:iCs/>
      <w:spacing w:val="20"/>
      <w:sz w:val="18"/>
      <w:szCs w:val="28"/>
      <w:lang w:val="nl-NL" w:eastAsia="nl-NL"/>
    </w:rPr>
  </w:style>
  <w:style w:type="character" w:styleId="Nadruk">
    <w:name w:val="Emphasis"/>
    <w:basedOn w:val="Standaardalinea-lettertype"/>
    <w:uiPriority w:val="20"/>
    <w:qFormat/>
    <w:rsid w:val="00D1197D"/>
    <w:rPr>
      <w:i/>
      <w:iCs/>
    </w:rPr>
  </w:style>
  <w:style w:type="paragraph" w:customStyle="1" w:styleId="Formulierenstandaardstijl">
    <w:name w:val="Formulieren standaardstijl"/>
    <w:basedOn w:val="Standaard"/>
    <w:qFormat/>
    <w:rsid w:val="00691393"/>
    <w:rPr>
      <w:spacing w:val="0"/>
    </w:rPr>
  </w:style>
  <w:style w:type="paragraph" w:customStyle="1" w:styleId="Invulgedeelteinvul">
    <w:name w:val="Invulgedeelteinvul"/>
    <w:basedOn w:val="Standaard"/>
    <w:rsid w:val="00CC5D2C"/>
    <w:pPr>
      <w:tabs>
        <w:tab w:val="center" w:pos="4536"/>
        <w:tab w:val="right" w:pos="9072"/>
      </w:tabs>
      <w:spacing w:line="200" w:lineRule="exact"/>
    </w:pPr>
    <w:rPr>
      <w:sz w:val="14"/>
      <w:szCs w:val="14"/>
    </w:rPr>
  </w:style>
  <w:style w:type="paragraph" w:customStyle="1" w:styleId="Invulgedeeltekop">
    <w:name w:val="Invulgedeeltekop"/>
    <w:basedOn w:val="Koptekst"/>
    <w:rsid w:val="00CC5D2C"/>
    <w:pPr>
      <w:spacing w:line="200" w:lineRule="exact"/>
    </w:pPr>
    <w:rPr>
      <w:caps/>
      <w:sz w:val="12"/>
      <w:szCs w:val="12"/>
    </w:rPr>
  </w:style>
  <w:style w:type="paragraph" w:styleId="Standaardinspringing">
    <w:name w:val="Normal Indent"/>
    <w:basedOn w:val="Standaard"/>
    <w:uiPriority w:val="99"/>
    <w:unhideWhenUsed/>
    <w:rsid w:val="00841CD9"/>
    <w:pPr>
      <w:ind w:left="720"/>
    </w:p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4F81BD" w:themeColor="accent1"/>
      <w:spacing w:val="15"/>
      <w:sz w:val="24"/>
      <w:szCs w:val="24"/>
    </w:rPr>
  </w:style>
  <w:style w:type="paragraph" w:styleId="Ondertitel">
    <w:name w:val="Subtitle"/>
    <w:basedOn w:val="Standaard"/>
    <w:next w:val="Standaard"/>
    <w:link w:val="OndertitelChar"/>
    <w:uiPriority w:val="11"/>
    <w:qFormat/>
    <w:rsid w:val="00841CD9"/>
    <w:pPr>
      <w:numPr>
        <w:ilvl w:val="1"/>
      </w:numPr>
      <w:ind w:left="86"/>
    </w:pPr>
    <w:rPr>
      <w:rFonts w:asciiTheme="majorHAnsi" w:eastAsiaTheme="majorEastAsia" w:hAnsiTheme="majorHAnsi" w:cstheme="majorBidi"/>
      <w:i/>
      <w:iCs/>
      <w:color w:val="4F81BD" w:themeColor="accent1"/>
      <w:spacing w:val="15"/>
      <w:sz w:val="24"/>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17365D" w:themeColor="text2" w:themeShade="BF"/>
      <w:spacing w:val="5"/>
      <w:kern w:val="28"/>
      <w:sz w:val="52"/>
      <w:szCs w:val="52"/>
    </w:rPr>
  </w:style>
  <w:style w:type="paragraph" w:styleId="Titel">
    <w:name w:val="Title"/>
    <w:basedOn w:val="Standaard"/>
    <w:next w:val="Standaard"/>
    <w:link w:val="TitelChar"/>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customStyle="1" w:styleId="Projectgemeente">
    <w:name w:val="Project/gemeente"/>
    <w:basedOn w:val="Titelformulier"/>
    <w:qFormat/>
    <w:rsid w:val="00EF7C17"/>
    <w:pPr>
      <w:spacing w:line="240" w:lineRule="auto"/>
    </w:pPr>
    <w:rPr>
      <w:rFonts w:ascii="Arial Vet" w:hAnsi="Arial Vet"/>
      <w:spacing w:val="20"/>
      <w:szCs w:val="14"/>
    </w:rPr>
  </w:style>
  <w:style w:type="paragraph" w:customStyle="1" w:styleId="Document">
    <w:name w:val="Document"/>
    <w:basedOn w:val="Titelformulier"/>
    <w:qFormat/>
    <w:rsid w:val="00EF7C17"/>
    <w:pPr>
      <w:spacing w:line="240" w:lineRule="auto"/>
    </w:pPr>
    <w:rPr>
      <w:caps w:val="0"/>
      <w:spacing w:val="20"/>
      <w:sz w:val="24"/>
      <w:szCs w:val="24"/>
    </w:rPr>
  </w:style>
  <w:style w:type="paragraph" w:customStyle="1" w:styleId="Afdeling">
    <w:name w:val="Afdeling"/>
    <w:basedOn w:val="Standaard"/>
    <w:qFormat/>
    <w:rsid w:val="00EF7C17"/>
    <w:pPr>
      <w:tabs>
        <w:tab w:val="center" w:pos="4536"/>
        <w:tab w:val="right" w:pos="9072"/>
      </w:tabs>
      <w:overflowPunct w:val="0"/>
      <w:autoSpaceDE w:val="0"/>
      <w:autoSpaceDN w:val="0"/>
      <w:adjustRightInd w:val="0"/>
      <w:spacing w:line="200" w:lineRule="exact"/>
      <w:textAlignment w:val="baseline"/>
    </w:pPr>
    <w:rPr>
      <w:rFonts w:eastAsia="Times New Roman"/>
      <w:b/>
      <w:caps/>
      <w:kern w:val="100"/>
      <w:sz w:val="14"/>
      <w:szCs w:val="14"/>
    </w:rPr>
  </w:style>
  <w:style w:type="paragraph" w:customStyle="1" w:styleId="Titelagenda">
    <w:name w:val="Titel agenda"/>
    <w:basedOn w:val="Standaard"/>
    <w:rsid w:val="00EF7C17"/>
    <w:pPr>
      <w:overflowPunct w:val="0"/>
      <w:autoSpaceDE w:val="0"/>
      <w:autoSpaceDN w:val="0"/>
      <w:adjustRightInd w:val="0"/>
      <w:spacing w:line="500" w:lineRule="exact"/>
      <w:textAlignment w:val="baseline"/>
    </w:pPr>
    <w:rPr>
      <w:rFonts w:ascii="Arial Black" w:eastAsia="Times New Roman" w:hAnsi="Arial Black"/>
      <w:caps/>
      <w:kern w:val="100"/>
      <w:sz w:val="34"/>
      <w:szCs w:val="20"/>
    </w:rPr>
  </w:style>
  <w:style w:type="paragraph" w:customStyle="1" w:styleId="Subtitelrapportverslag">
    <w:name w:val="Subtitel rapport/verslag"/>
    <w:basedOn w:val="Standaard"/>
    <w:rsid w:val="00EF7C17"/>
    <w:pPr>
      <w:overflowPunct w:val="0"/>
      <w:autoSpaceDE w:val="0"/>
      <w:autoSpaceDN w:val="0"/>
      <w:adjustRightInd w:val="0"/>
      <w:spacing w:line="400" w:lineRule="atLeast"/>
      <w:textAlignment w:val="baseline"/>
    </w:pPr>
    <w:rPr>
      <w:rFonts w:eastAsia="Times New Roman"/>
      <w:kern w:val="30"/>
      <w:sz w:val="24"/>
      <w:szCs w:val="20"/>
    </w:rPr>
  </w:style>
  <w:style w:type="paragraph" w:customStyle="1" w:styleId="Koptekstrapportverslag">
    <w:name w:val="Koptekst rapport/verslag"/>
    <w:basedOn w:val="Standaard"/>
    <w:rsid w:val="00EF7C17"/>
    <w:pPr>
      <w:tabs>
        <w:tab w:val="left" w:pos="7293"/>
      </w:tabs>
      <w:overflowPunct w:val="0"/>
      <w:autoSpaceDE w:val="0"/>
      <w:autoSpaceDN w:val="0"/>
      <w:adjustRightInd w:val="0"/>
      <w:spacing w:line="200" w:lineRule="atLeast"/>
      <w:ind w:left="7280" w:hanging="7280"/>
      <w:textAlignment w:val="baseline"/>
    </w:pPr>
    <w:rPr>
      <w:rFonts w:eastAsia="Times New Roman"/>
      <w:caps/>
      <w:spacing w:val="40"/>
      <w:kern w:val="100"/>
      <w:sz w:val="14"/>
      <w:szCs w:val="20"/>
    </w:rPr>
  </w:style>
  <w:style w:type="paragraph" w:customStyle="1" w:styleId="Lijstopsomteken">
    <w:name w:val="Lijst opsom teken"/>
    <w:basedOn w:val="Standaard"/>
    <w:rsid w:val="00EF7C17"/>
    <w:pPr>
      <w:numPr>
        <w:numId w:val="11"/>
      </w:numPr>
      <w:tabs>
        <w:tab w:val="clear" w:pos="357"/>
        <w:tab w:val="clear" w:pos="720"/>
        <w:tab w:val="left" w:pos="0"/>
        <w:tab w:val="num" w:pos="360"/>
      </w:tabs>
      <w:overflowPunct w:val="0"/>
      <w:autoSpaceDE w:val="0"/>
      <w:autoSpaceDN w:val="0"/>
      <w:adjustRightInd w:val="0"/>
      <w:ind w:left="0" w:firstLine="0"/>
      <w:textAlignment w:val="baseline"/>
    </w:pPr>
    <w:rPr>
      <w:rFonts w:eastAsia="Times New Roman"/>
      <w:kern w:val="30"/>
      <w:szCs w:val="20"/>
    </w:rPr>
  </w:style>
  <w:style w:type="paragraph" w:styleId="Lijstnummering">
    <w:name w:val="List Number"/>
    <w:basedOn w:val="Standaard"/>
    <w:rsid w:val="00EF7C17"/>
    <w:pPr>
      <w:tabs>
        <w:tab w:val="num" w:pos="357"/>
      </w:tabs>
      <w:overflowPunct w:val="0"/>
      <w:autoSpaceDE w:val="0"/>
      <w:autoSpaceDN w:val="0"/>
      <w:adjustRightInd w:val="0"/>
      <w:ind w:left="357" w:hanging="357"/>
      <w:textAlignment w:val="baseline"/>
    </w:pPr>
    <w:rPr>
      <w:rFonts w:eastAsia="Times New Roman"/>
      <w:kern w:val="30"/>
      <w:szCs w:val="20"/>
    </w:rPr>
  </w:style>
  <w:style w:type="character" w:styleId="Tekstvantijdelijkeaanduiding">
    <w:name w:val="Placeholder Text"/>
    <w:basedOn w:val="Standaardalinea-lettertype"/>
    <w:uiPriority w:val="99"/>
    <w:semiHidden/>
    <w:rsid w:val="004D192F"/>
    <w:rPr>
      <w:color w:val="808080"/>
    </w:rPr>
  </w:style>
  <w:style w:type="paragraph" w:customStyle="1" w:styleId="Formuliernummer">
    <w:name w:val="Formuliernummer"/>
    <w:basedOn w:val="Standaard"/>
    <w:uiPriority w:val="99"/>
    <w:rsid w:val="002F2E1D"/>
    <w:pPr>
      <w:tabs>
        <w:tab w:val="left" w:pos="3600"/>
      </w:tabs>
      <w:spacing w:line="240" w:lineRule="auto"/>
    </w:pPr>
    <w:rPr>
      <w:rFonts w:ascii="FrnkGothITC Bk BT" w:eastAsia="Times New Roman" w:hAnsi="FrnkGothITC Bk BT"/>
      <w:spacing w:val="0"/>
      <w:sz w:val="12"/>
      <w:szCs w:val="18"/>
    </w:rPr>
  </w:style>
  <w:style w:type="character" w:styleId="Verwijzingopmerking">
    <w:name w:val="annotation reference"/>
    <w:basedOn w:val="Standaardalinea-lettertype"/>
    <w:semiHidden/>
    <w:unhideWhenUsed/>
    <w:rsid w:val="00052ACB"/>
    <w:rPr>
      <w:sz w:val="16"/>
      <w:szCs w:val="16"/>
    </w:rPr>
  </w:style>
  <w:style w:type="paragraph" w:styleId="Tekstopmerking">
    <w:name w:val="annotation text"/>
    <w:basedOn w:val="Standaard"/>
    <w:link w:val="TekstopmerkingChar"/>
    <w:unhideWhenUsed/>
    <w:rsid w:val="00052ACB"/>
    <w:pPr>
      <w:spacing w:line="240" w:lineRule="auto"/>
    </w:pPr>
    <w:rPr>
      <w:sz w:val="20"/>
      <w:szCs w:val="20"/>
    </w:rPr>
  </w:style>
  <w:style w:type="character" w:customStyle="1" w:styleId="TekstopmerkingChar">
    <w:name w:val="Tekst opmerking Char"/>
    <w:basedOn w:val="Standaardalinea-lettertype"/>
    <w:link w:val="Tekstopmerking"/>
    <w:rsid w:val="00052ACB"/>
    <w:rPr>
      <w:rFonts w:ascii="Arial" w:hAnsi="Arial" w:cs="Times New Roman"/>
      <w:spacing w:val="20"/>
      <w:sz w:val="20"/>
      <w:szCs w:val="20"/>
      <w:lang w:val="nl-NL" w:eastAsia="nl-NL"/>
    </w:rPr>
  </w:style>
  <w:style w:type="paragraph" w:styleId="Onderwerpvanopmerking">
    <w:name w:val="annotation subject"/>
    <w:basedOn w:val="Tekstopmerking"/>
    <w:next w:val="Tekstopmerking"/>
    <w:link w:val="OnderwerpvanopmerkingChar"/>
    <w:semiHidden/>
    <w:unhideWhenUsed/>
    <w:rsid w:val="00052ACB"/>
    <w:rPr>
      <w:b/>
      <w:bCs/>
    </w:rPr>
  </w:style>
  <w:style w:type="character" w:customStyle="1" w:styleId="OnderwerpvanopmerkingChar">
    <w:name w:val="Onderwerp van opmerking Char"/>
    <w:basedOn w:val="TekstopmerkingChar"/>
    <w:link w:val="Onderwerpvanopmerking"/>
    <w:semiHidden/>
    <w:rsid w:val="00052ACB"/>
    <w:rPr>
      <w:rFonts w:ascii="Arial" w:hAnsi="Arial" w:cs="Times New Roman"/>
      <w:b/>
      <w:bCs/>
      <w:spacing w:val="20"/>
      <w:sz w:val="20"/>
      <w:szCs w:val="20"/>
      <w:lang w:val="nl-NL" w:eastAsia="nl-NL"/>
    </w:rPr>
  </w:style>
  <w:style w:type="character" w:customStyle="1" w:styleId="LijstalineaChar">
    <w:name w:val="Lijstalinea Char"/>
    <w:aliases w:val="Lijst meerdere niveaus Char"/>
    <w:basedOn w:val="Standaardalinea-lettertype"/>
    <w:link w:val="Lijstalinea"/>
    <w:uiPriority w:val="34"/>
    <w:rsid w:val="000D30C9"/>
    <w:rPr>
      <w:rFonts w:ascii="Arial" w:hAnsi="Arial" w:cs="Times New Roman"/>
      <w:spacing w:val="20"/>
      <w:sz w:val="18"/>
      <w:szCs w:val="24"/>
      <w:lang w:val="nl-NL" w:eastAsia="nl-NL"/>
    </w:rPr>
  </w:style>
  <w:style w:type="numbering" w:customStyle="1" w:styleId="Stijl2">
    <w:name w:val="Stijl2"/>
    <w:uiPriority w:val="99"/>
    <w:rsid w:val="000D30C9"/>
    <w:pPr>
      <w:numPr>
        <w:numId w:val="17"/>
      </w:numPr>
    </w:pPr>
  </w:style>
  <w:style w:type="paragraph" w:styleId="Revisie">
    <w:name w:val="Revision"/>
    <w:hidden/>
    <w:uiPriority w:val="99"/>
    <w:semiHidden/>
    <w:rsid w:val="002D1432"/>
    <w:pPr>
      <w:spacing w:after="0" w:line="240" w:lineRule="auto"/>
    </w:pPr>
    <w:rPr>
      <w:rFonts w:ascii="Arial" w:hAnsi="Arial" w:cs="Times New Roman"/>
      <w:spacing w:val="20"/>
      <w:sz w:val="18"/>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74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ns24:Sources xmlns:w="http://schemas.openxmlformats.org/wordprocessingml/2006/main" xmlns:r="http://schemas.openxmlformats.org/officeDocument/2006/relationships" xmlns:m="http://schemas.openxmlformats.org/officeDocument/2006/math" xmlns:ns4="http://schemas.openxmlformats.org/schemaLibrary/2006/main" xmlns:wp="http://schemas.openxmlformats.org/drawingml/2006/wordprocessingDrawing" xmlns:a="http://schemas.openxmlformats.org/drawingml/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4" ma:contentTypeDescription="Een nieuw document maken." ma:contentTypeScope="" ma:versionID="f1fef939a4f18aa3b439ee6aa0aadec8">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5aab1c539cad3c0de8f18061d30e4fb7"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1BE57-121A-4DA7-B767-436C0B6A91C3}">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2.xml><?xml version="1.0" encoding="utf-8"?>
<ds:datastoreItem xmlns:ds="http://schemas.openxmlformats.org/officeDocument/2006/customXml" ds:itemID="{CB23BB69-0E38-4921-94FA-57F0A0DBF49E}">
  <ds:schemaRefs>
    <ds:schemaRef ds:uri="http://schemas.microsoft.com/sharepoint/v3/contenttype/forms"/>
  </ds:schemaRefs>
</ds:datastoreItem>
</file>

<file path=customXml/itemProps3.xml><?xml version="1.0" encoding="utf-8"?>
<ds:datastoreItem xmlns:ds="http://schemas.openxmlformats.org/officeDocument/2006/customXml" ds:itemID="{BC863667-F24C-48CB-A041-01A13A4BF169}">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openxmlformats.org/drawingml/2006/wordprocessingDrawing"/>
    <ds:schemaRef ds:uri="http://schemas.openxmlformats.org/drawingml/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4.xml><?xml version="1.0" encoding="utf-8"?>
<ds:datastoreItem xmlns:ds="http://schemas.openxmlformats.org/officeDocument/2006/customXml" ds:itemID="{10A19357-317D-44B9-BC5F-BBD1A3794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1241</Words>
  <Characters>6828</Characters>
  <Application>Microsoft Office Word</Application>
  <DocSecurity>0</DocSecurity>
  <Lines>56</Lines>
  <Paragraphs>16</Paragraphs>
  <ScaleCrop>false</ScaleCrop>
  <Company>Gemeente Westland</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Wachtkamerovereenkomst HWP</dc:title>
  <dc:creator>PMJvOorsch;Sophie.Chaouat@rijnland.net</dc:creator>
  <cp:keywords>HWP</cp:keywords>
  <cp:lastModifiedBy>Steinmeier, Jelle</cp:lastModifiedBy>
  <cp:revision>5</cp:revision>
  <dcterms:created xsi:type="dcterms:W3CDTF">2024-03-13T07:41:00Z</dcterms:created>
  <dcterms:modified xsi:type="dcterms:W3CDTF">2024-06-11T08:32:00Z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MediaServiceImageTags">
    <vt:lpwstr/>
  </property>
  <property fmtid="{D5CDD505-2E9C-101B-9397-08002B2CF9AE}" pid="4" name="dmsRegistratienummer">
    <vt:lpwstr>24.035094</vt:lpwstr>
  </property>
  <property fmtid="{D5CDD505-2E9C-101B-9397-08002B2CF9AE}" pid="5" name="dmsVerzenddatum">
    <vt:lpwstr>13/03/2024</vt:lpwstr>
  </property>
  <property fmtid="{D5CDD505-2E9C-101B-9397-08002B2CF9AE}" pid="6" name="CORSA_GUID">
    <vt:lpwstr>a14de011-4340-95b4-bf14-a31180bb4f9c</vt:lpwstr>
  </property>
  <property fmtid="{D5CDD505-2E9C-101B-9397-08002B2CF9AE}" pid="7" name="CORSA_OBJECTTYPE">
    <vt:lpwstr>S</vt:lpwstr>
  </property>
  <property fmtid="{D5CDD505-2E9C-101B-9397-08002B2CF9AE}" pid="8" name="CORSA_OBJECTID">
    <vt:lpwstr>24.035094</vt:lpwstr>
  </property>
  <property fmtid="{D5CDD505-2E9C-101B-9397-08002B2CF9AE}" pid="9" name="CORSA_VERSION">
    <vt:lpwstr>3</vt:lpwstr>
  </property>
</Properties>
</file>